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4175C" w14:textId="44408CC5" w:rsidR="009A7F42" w:rsidRPr="00F50B9B" w:rsidRDefault="007374DA">
      <w:pPr>
        <w:pStyle w:val="Titre1"/>
        <w:rPr>
          <w:rFonts w:ascii="Aptos" w:hAnsi="Aptos"/>
          <w:lang w:val="fr-FR"/>
        </w:rPr>
      </w:pPr>
      <w:bookmarkStart w:id="0" w:name="_Hlk199772011"/>
      <w:r w:rsidRPr="00F50B9B">
        <w:rPr>
          <w:rFonts w:ascii="Aptos" w:hAnsi="Aptos"/>
          <w:lang w:val="fr-FR"/>
        </w:rPr>
        <w:t xml:space="preserve">QUIZ – PFMP et </w:t>
      </w:r>
      <w:r w:rsidR="00A26E63">
        <w:rPr>
          <w:rFonts w:ascii="Aptos" w:hAnsi="Aptos"/>
          <w:lang w:val="fr-FR"/>
        </w:rPr>
        <w:t>g</w:t>
      </w:r>
      <w:r w:rsidRPr="00F50B9B">
        <w:rPr>
          <w:rFonts w:ascii="Aptos" w:hAnsi="Aptos"/>
          <w:lang w:val="fr-FR"/>
        </w:rPr>
        <w:t>ratification (avec corrigé enseignant)</w:t>
      </w:r>
    </w:p>
    <w:p w14:paraId="5360E156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b/>
          <w:lang w:val="fr-FR"/>
        </w:rPr>
        <w:br/>
      </w:r>
      <w:r w:rsidRPr="00F50B9B">
        <w:rPr>
          <w:rFonts w:ascii="Aptos" w:hAnsi="Aptos"/>
          <w:b/>
          <w:lang w:val="fr-FR"/>
        </w:rPr>
        <w:t>1. QCM – Quelle est la différence entre un stage de 3e et un stage en lycée professionnel ?</w:t>
      </w:r>
      <w:r w:rsidRPr="00F50B9B">
        <w:rPr>
          <w:rFonts w:ascii="Aptos" w:hAnsi="Aptos"/>
          <w:b/>
          <w:lang w:val="fr-FR"/>
        </w:rPr>
        <w:br/>
      </w:r>
      <w:r w:rsidRPr="00F50B9B">
        <w:rPr>
          <w:rFonts w:ascii="Aptos" w:hAnsi="Aptos"/>
          <w:lang w:val="fr-FR"/>
        </w:rPr>
        <w:t>☐</w:t>
      </w:r>
      <w:r w:rsidRPr="00F50B9B">
        <w:rPr>
          <w:rFonts w:ascii="Aptos" w:hAnsi="Aptos"/>
          <w:lang w:val="fr-FR"/>
        </w:rPr>
        <w:t xml:space="preserve"> a) Les deux durent 5 jours</w:t>
      </w:r>
      <w:r w:rsidRPr="00F50B9B">
        <w:rPr>
          <w:rFonts w:ascii="Aptos" w:hAnsi="Aptos"/>
          <w:lang w:val="fr-FR"/>
        </w:rPr>
        <w:br/>
        <w:t>☐ b) Le stage de 3e est un stage d’observation</w:t>
      </w:r>
      <w:r w:rsidRPr="00F50B9B">
        <w:rPr>
          <w:rFonts w:ascii="Aptos" w:hAnsi="Aptos"/>
          <w:lang w:val="fr-FR"/>
        </w:rPr>
        <w:br/>
        <w:t xml:space="preserve">☐ c) Le stage en lycée pro </w:t>
      </w:r>
      <w:r w:rsidRPr="00F50B9B">
        <w:rPr>
          <w:rFonts w:ascii="Aptos" w:hAnsi="Aptos"/>
          <w:lang w:val="fr-FR"/>
        </w:rPr>
        <w:t>permet de développer des compétences</w:t>
      </w:r>
      <w:r w:rsidRPr="00F50B9B">
        <w:rPr>
          <w:rFonts w:ascii="Aptos" w:hAnsi="Aptos"/>
          <w:lang w:val="fr-FR"/>
        </w:rPr>
        <w:br/>
        <w:t>☐ d) Le stage en lycée pro est uniquement pour découvrir un métier</w:t>
      </w:r>
      <w:r w:rsidRPr="00F50B9B">
        <w:rPr>
          <w:rFonts w:ascii="Aptos" w:hAnsi="Aptos"/>
          <w:lang w:val="fr-FR"/>
        </w:rPr>
        <w:br/>
      </w:r>
    </w:p>
    <w:p w14:paraId="46B193EE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color w:val="008000"/>
          <w:lang w:val="fr-FR"/>
        </w:rPr>
        <w:t>Réponse : b) et c)</w:t>
      </w:r>
    </w:p>
    <w:p w14:paraId="2584FCAF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b/>
          <w:lang w:val="fr-FR"/>
        </w:rPr>
        <w:br/>
        <w:t>2. Vrai ou Faux : Le stage en lycée professionnel fait partie intégrante de la formation.</w:t>
      </w:r>
      <w:r w:rsidRPr="00F50B9B">
        <w:rPr>
          <w:rFonts w:ascii="Aptos" w:hAnsi="Aptos"/>
          <w:b/>
          <w:lang w:val="fr-FR"/>
        </w:rPr>
        <w:br/>
      </w:r>
      <w:r w:rsidRPr="00F50B9B">
        <w:rPr>
          <w:rFonts w:ascii="Aptos" w:hAnsi="Aptos"/>
          <w:lang w:val="fr-FR"/>
        </w:rPr>
        <w:t>☐</w:t>
      </w:r>
      <w:r w:rsidRPr="00F50B9B">
        <w:rPr>
          <w:rFonts w:ascii="Aptos" w:hAnsi="Aptos"/>
          <w:lang w:val="fr-FR"/>
        </w:rPr>
        <w:t xml:space="preserve"> Vrai</w:t>
      </w:r>
      <w:r w:rsidRPr="00F50B9B">
        <w:rPr>
          <w:rFonts w:ascii="Aptos" w:hAnsi="Aptos"/>
          <w:lang w:val="fr-FR"/>
        </w:rPr>
        <w:br/>
        <w:t>☐ Faux</w:t>
      </w:r>
      <w:r w:rsidRPr="00F50B9B">
        <w:rPr>
          <w:rFonts w:ascii="Aptos" w:hAnsi="Aptos"/>
          <w:lang w:val="fr-FR"/>
        </w:rPr>
        <w:br/>
      </w:r>
    </w:p>
    <w:p w14:paraId="79DE9CA3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color w:val="008000"/>
          <w:lang w:val="fr-FR"/>
        </w:rPr>
        <w:t>Réponse : Vrai</w:t>
      </w:r>
    </w:p>
    <w:p w14:paraId="6C2C1BF6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b/>
          <w:lang w:val="fr-FR"/>
        </w:rPr>
        <w:br/>
        <w:t>3. Trouve la bonne définition : Qu’est-ce qu’une gratification financière ?</w:t>
      </w:r>
      <w:r w:rsidRPr="00F50B9B">
        <w:rPr>
          <w:rFonts w:ascii="Aptos" w:hAnsi="Aptos"/>
          <w:b/>
          <w:lang w:val="fr-FR"/>
        </w:rPr>
        <w:br/>
      </w:r>
      <w:r w:rsidRPr="00F50B9B">
        <w:rPr>
          <w:rFonts w:ascii="Aptos" w:hAnsi="Aptos"/>
          <w:lang w:val="fr-FR"/>
        </w:rPr>
        <w:t>☐</w:t>
      </w:r>
      <w:r w:rsidRPr="00F50B9B">
        <w:rPr>
          <w:rFonts w:ascii="Aptos" w:hAnsi="Aptos"/>
          <w:lang w:val="fr-FR"/>
        </w:rPr>
        <w:t xml:space="preserve"> a) C’est une récompense pour avoir eu de bonnes notes</w:t>
      </w:r>
      <w:r w:rsidRPr="00F50B9B">
        <w:rPr>
          <w:rFonts w:ascii="Aptos" w:hAnsi="Aptos"/>
          <w:lang w:val="fr-FR"/>
        </w:rPr>
        <w:br/>
        <w:t>☐ b) C’est une somme d’argent donnée par les parents pendant le stage</w:t>
      </w:r>
      <w:r w:rsidRPr="00F50B9B">
        <w:rPr>
          <w:rFonts w:ascii="Aptos" w:hAnsi="Aptos"/>
          <w:lang w:val="fr-FR"/>
        </w:rPr>
        <w:br/>
        <w:t>☐ c) C’est une aide financière versée par l’État pendant les stages si l’élève est assidu</w:t>
      </w:r>
      <w:r w:rsidRPr="00F50B9B">
        <w:rPr>
          <w:rFonts w:ascii="Aptos" w:hAnsi="Aptos"/>
          <w:lang w:val="fr-FR"/>
        </w:rPr>
        <w:br/>
        <w:t>☐ d) C’est un chèque-cadeau donné par l’entreprise</w:t>
      </w:r>
      <w:r w:rsidRPr="00F50B9B">
        <w:rPr>
          <w:rFonts w:ascii="Aptos" w:hAnsi="Aptos"/>
          <w:lang w:val="fr-FR"/>
        </w:rPr>
        <w:br/>
      </w:r>
    </w:p>
    <w:p w14:paraId="7339AB38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color w:val="008000"/>
          <w:lang w:val="fr-FR"/>
        </w:rPr>
        <w:t>Réponse : c)</w:t>
      </w:r>
    </w:p>
    <w:p w14:paraId="066A711E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b/>
          <w:lang w:val="fr-FR"/>
        </w:rPr>
        <w:br/>
        <w:t>4. QCM – À combien s’élève la gratification en CAP 1re année ?</w:t>
      </w:r>
      <w:r w:rsidRPr="00F50B9B">
        <w:rPr>
          <w:rFonts w:ascii="Aptos" w:hAnsi="Aptos"/>
          <w:b/>
          <w:lang w:val="fr-FR"/>
        </w:rPr>
        <w:br/>
      </w:r>
      <w:r w:rsidRPr="00F50B9B">
        <w:rPr>
          <w:rFonts w:ascii="Aptos" w:hAnsi="Aptos"/>
          <w:lang w:val="fr-FR"/>
        </w:rPr>
        <w:t>☐</w:t>
      </w:r>
      <w:r w:rsidRPr="00F50B9B">
        <w:rPr>
          <w:rFonts w:ascii="Aptos" w:hAnsi="Aptos"/>
          <w:lang w:val="fr-FR"/>
        </w:rPr>
        <w:t xml:space="preserve"> a) 25 € par semaine</w:t>
      </w:r>
      <w:r w:rsidRPr="00F50B9B">
        <w:rPr>
          <w:rFonts w:ascii="Aptos" w:hAnsi="Aptos"/>
          <w:lang w:val="fr-FR"/>
        </w:rPr>
        <w:br/>
        <w:t>☐ b) 50 € par semaine</w:t>
      </w:r>
      <w:r w:rsidRPr="00F50B9B">
        <w:rPr>
          <w:rFonts w:ascii="Aptos" w:hAnsi="Aptos"/>
          <w:lang w:val="fr-FR"/>
        </w:rPr>
        <w:br/>
        <w:t>☐ c) 75 € par semaine</w:t>
      </w:r>
      <w:r w:rsidRPr="00F50B9B">
        <w:rPr>
          <w:rFonts w:ascii="Aptos" w:hAnsi="Aptos"/>
          <w:lang w:val="fr-FR"/>
        </w:rPr>
        <w:br/>
        <w:t>☐ d) 100 € par semaine</w:t>
      </w:r>
      <w:r w:rsidRPr="00F50B9B">
        <w:rPr>
          <w:rFonts w:ascii="Aptos" w:hAnsi="Aptos"/>
          <w:lang w:val="fr-FR"/>
        </w:rPr>
        <w:br/>
      </w:r>
    </w:p>
    <w:p w14:paraId="3C82436C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color w:val="008000"/>
          <w:lang w:val="fr-FR"/>
        </w:rPr>
        <w:t>Réponse : b)</w:t>
      </w:r>
    </w:p>
    <w:p w14:paraId="6C615090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b/>
          <w:lang w:val="fr-FR"/>
        </w:rPr>
        <w:br/>
        <w:t>5. Assiduité : Que signifie ce mot ?</w:t>
      </w:r>
      <w:r w:rsidRPr="00F50B9B">
        <w:rPr>
          <w:rFonts w:ascii="Aptos" w:hAnsi="Aptos"/>
          <w:b/>
          <w:lang w:val="fr-FR"/>
        </w:rPr>
        <w:br/>
      </w:r>
      <w:r w:rsidRPr="00F50B9B">
        <w:rPr>
          <w:rFonts w:ascii="Aptos" w:hAnsi="Aptos"/>
          <w:lang w:val="fr-FR"/>
        </w:rPr>
        <w:t>☐</w:t>
      </w:r>
      <w:r w:rsidRPr="00F50B9B">
        <w:rPr>
          <w:rFonts w:ascii="Aptos" w:hAnsi="Aptos"/>
          <w:lang w:val="fr-FR"/>
        </w:rPr>
        <w:t xml:space="preserve"> a) Être en retard</w:t>
      </w:r>
      <w:r w:rsidRPr="00F50B9B">
        <w:rPr>
          <w:rFonts w:ascii="Aptos" w:hAnsi="Aptos"/>
          <w:lang w:val="fr-FR"/>
        </w:rPr>
        <w:br/>
        <w:t>☐ b) Être présent régulièrement en cours et en stage</w:t>
      </w:r>
      <w:r w:rsidRPr="00F50B9B">
        <w:rPr>
          <w:rFonts w:ascii="Aptos" w:hAnsi="Aptos"/>
          <w:lang w:val="fr-FR"/>
        </w:rPr>
        <w:br/>
      </w:r>
      <w:r w:rsidRPr="00F50B9B">
        <w:rPr>
          <w:rFonts w:ascii="Aptos" w:hAnsi="Aptos"/>
          <w:lang w:val="fr-FR"/>
        </w:rPr>
        <w:lastRenderedPageBreak/>
        <w:t>☐ c) Rater les cours pour travailler</w:t>
      </w:r>
      <w:r w:rsidRPr="00F50B9B">
        <w:rPr>
          <w:rFonts w:ascii="Aptos" w:hAnsi="Aptos"/>
          <w:lang w:val="fr-FR"/>
        </w:rPr>
        <w:br/>
        <w:t>☐ d) Finir ses devoirs à temps</w:t>
      </w:r>
      <w:r w:rsidRPr="00F50B9B">
        <w:rPr>
          <w:rFonts w:ascii="Aptos" w:hAnsi="Aptos"/>
          <w:lang w:val="fr-FR"/>
        </w:rPr>
        <w:br/>
      </w:r>
    </w:p>
    <w:p w14:paraId="6C5C8558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color w:val="008000"/>
          <w:lang w:val="fr-FR"/>
        </w:rPr>
        <w:t>Réponse : b)</w:t>
      </w:r>
    </w:p>
    <w:p w14:paraId="34746380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b/>
          <w:lang w:val="fr-FR"/>
        </w:rPr>
        <w:br/>
        <w:t>6. QCM – Quelles sont les conditions pour recevoir la gratification ?</w:t>
      </w:r>
      <w:r w:rsidRPr="00F50B9B">
        <w:rPr>
          <w:rFonts w:ascii="Aptos" w:hAnsi="Aptos"/>
          <w:b/>
          <w:lang w:val="fr-FR"/>
        </w:rPr>
        <w:br/>
      </w:r>
      <w:r w:rsidRPr="00F50B9B">
        <w:rPr>
          <w:rFonts w:ascii="Aptos" w:hAnsi="Aptos"/>
          <w:lang w:val="fr-FR"/>
        </w:rPr>
        <w:t>☐</w:t>
      </w:r>
      <w:r w:rsidRPr="00F50B9B">
        <w:rPr>
          <w:rFonts w:ascii="Aptos" w:hAnsi="Aptos"/>
          <w:lang w:val="fr-FR"/>
        </w:rPr>
        <w:t xml:space="preserve"> a) Avoir une bonne note en stage</w:t>
      </w:r>
      <w:r w:rsidRPr="00F50B9B">
        <w:rPr>
          <w:rFonts w:ascii="Aptos" w:hAnsi="Aptos"/>
          <w:lang w:val="fr-FR"/>
        </w:rPr>
        <w:br/>
        <w:t>☐ b) Être assidu au lycée</w:t>
      </w:r>
      <w:r w:rsidRPr="00F50B9B">
        <w:rPr>
          <w:rFonts w:ascii="Aptos" w:hAnsi="Aptos"/>
          <w:lang w:val="fr-FR"/>
        </w:rPr>
        <w:br/>
        <w:t>☐ c) Être assidu en entreprise</w:t>
      </w:r>
      <w:r w:rsidRPr="00F50B9B">
        <w:rPr>
          <w:rFonts w:ascii="Aptos" w:hAnsi="Aptos"/>
          <w:lang w:val="fr-FR"/>
        </w:rPr>
        <w:br/>
        <w:t>☐ d) Avoir un contrat d’apprentissage</w:t>
      </w:r>
      <w:r w:rsidRPr="00F50B9B">
        <w:rPr>
          <w:rFonts w:ascii="Aptos" w:hAnsi="Aptos"/>
          <w:lang w:val="fr-FR"/>
        </w:rPr>
        <w:br/>
      </w:r>
    </w:p>
    <w:p w14:paraId="7019F9F1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color w:val="008000"/>
          <w:lang w:val="fr-FR"/>
        </w:rPr>
        <w:t>Réponse : b) et c)</w:t>
      </w:r>
    </w:p>
    <w:p w14:paraId="2F968797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b/>
          <w:lang w:val="fr-FR"/>
        </w:rPr>
        <w:br/>
        <w:t>7. Classe les montants de gratification dans l’ordre croissant selon les niveaux :</w:t>
      </w:r>
      <w:r w:rsidRPr="00F50B9B">
        <w:rPr>
          <w:rFonts w:ascii="Aptos" w:hAnsi="Aptos"/>
          <w:b/>
          <w:lang w:val="fr-FR"/>
        </w:rPr>
        <w:br/>
      </w:r>
      <w:r w:rsidRPr="00F50B9B">
        <w:rPr>
          <w:rFonts w:ascii="Segoe UI Symbol" w:hAnsi="Segoe UI Symbol" w:cs="Segoe UI Symbol"/>
          <w:b/>
          <w:lang w:val="fr-FR"/>
        </w:rPr>
        <w:t>➀</w:t>
      </w:r>
      <w:r w:rsidRPr="00F50B9B">
        <w:rPr>
          <w:rFonts w:ascii="Aptos" w:hAnsi="Aptos"/>
          <w:b/>
          <w:lang w:val="fr-FR"/>
        </w:rPr>
        <w:t xml:space="preserve"> CAP 1re ann</w:t>
      </w:r>
      <w:r w:rsidRPr="00F50B9B">
        <w:rPr>
          <w:rFonts w:ascii="Aptos" w:hAnsi="Aptos" w:cs="Aptos"/>
          <w:b/>
          <w:lang w:val="fr-FR"/>
        </w:rPr>
        <w:t>é</w:t>
      </w:r>
      <w:r w:rsidRPr="00F50B9B">
        <w:rPr>
          <w:rFonts w:ascii="Aptos" w:hAnsi="Aptos"/>
          <w:b/>
          <w:lang w:val="fr-FR"/>
        </w:rPr>
        <w:t>e</w:t>
      </w:r>
      <w:r w:rsidRPr="00F50B9B">
        <w:rPr>
          <w:rFonts w:ascii="Aptos" w:hAnsi="Aptos"/>
          <w:b/>
          <w:lang w:val="fr-FR"/>
        </w:rPr>
        <w:br/>
      </w:r>
      <w:r w:rsidRPr="00F50B9B">
        <w:rPr>
          <w:rFonts w:ascii="Segoe UI Symbol" w:hAnsi="Segoe UI Symbol" w:cs="Segoe UI Symbol"/>
          <w:b/>
          <w:lang w:val="fr-FR"/>
        </w:rPr>
        <w:t>➁</w:t>
      </w:r>
      <w:r w:rsidRPr="00F50B9B">
        <w:rPr>
          <w:rFonts w:ascii="Aptos" w:hAnsi="Aptos"/>
          <w:b/>
          <w:lang w:val="fr-FR"/>
        </w:rPr>
        <w:t xml:space="preserve"> CAP 2e ann</w:t>
      </w:r>
      <w:r w:rsidRPr="00F50B9B">
        <w:rPr>
          <w:rFonts w:ascii="Aptos" w:hAnsi="Aptos" w:cs="Aptos"/>
          <w:b/>
          <w:lang w:val="fr-FR"/>
        </w:rPr>
        <w:t>é</w:t>
      </w:r>
      <w:r w:rsidRPr="00F50B9B">
        <w:rPr>
          <w:rFonts w:ascii="Aptos" w:hAnsi="Aptos"/>
          <w:b/>
          <w:lang w:val="fr-FR"/>
        </w:rPr>
        <w:t>e / 1re Bac Pro</w:t>
      </w:r>
      <w:r w:rsidRPr="00F50B9B">
        <w:rPr>
          <w:rFonts w:ascii="Aptos" w:hAnsi="Aptos"/>
          <w:b/>
          <w:lang w:val="fr-FR"/>
        </w:rPr>
        <w:br/>
      </w:r>
      <w:r w:rsidRPr="00F50B9B">
        <w:rPr>
          <w:rFonts w:ascii="Segoe UI Symbol" w:hAnsi="Segoe UI Symbol" w:cs="Segoe UI Symbol"/>
          <w:b/>
          <w:lang w:val="fr-FR"/>
        </w:rPr>
        <w:t>➂</w:t>
      </w:r>
      <w:r w:rsidRPr="00F50B9B">
        <w:rPr>
          <w:rFonts w:ascii="Aptos" w:hAnsi="Aptos"/>
          <w:b/>
          <w:lang w:val="fr-FR"/>
        </w:rPr>
        <w:t xml:space="preserve"> Terminale Bac Pro</w:t>
      </w:r>
      <w:r w:rsidRPr="00F50B9B">
        <w:rPr>
          <w:rFonts w:ascii="Aptos" w:hAnsi="Aptos"/>
          <w:b/>
          <w:lang w:val="fr-FR"/>
        </w:rPr>
        <w:br/>
      </w:r>
    </w:p>
    <w:p w14:paraId="3CDC7B34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color w:val="008000"/>
          <w:lang w:val="fr-FR"/>
        </w:rPr>
        <w:t xml:space="preserve">Réponse : </w:t>
      </w:r>
      <w:r w:rsidRPr="00F50B9B">
        <w:rPr>
          <w:rFonts w:ascii="Segoe UI Symbol" w:hAnsi="Segoe UI Symbol" w:cs="Segoe UI Symbol"/>
          <w:color w:val="008000"/>
          <w:lang w:val="fr-FR"/>
        </w:rPr>
        <w:t>➀</w:t>
      </w:r>
      <w:r w:rsidRPr="00F50B9B">
        <w:rPr>
          <w:rFonts w:ascii="Aptos" w:hAnsi="Aptos"/>
          <w:color w:val="008000"/>
          <w:lang w:val="fr-FR"/>
        </w:rPr>
        <w:t xml:space="preserve"> </w:t>
      </w:r>
      <w:bookmarkStart w:id="1" w:name="_Hlk199772449"/>
      <w:r w:rsidRPr="00F50B9B">
        <w:rPr>
          <w:rFonts w:ascii="Aptos" w:hAnsi="Aptos"/>
          <w:color w:val="008000"/>
          <w:lang w:val="fr-FR"/>
        </w:rPr>
        <w:t xml:space="preserve">50 </w:t>
      </w:r>
      <w:r w:rsidRPr="00F50B9B">
        <w:rPr>
          <w:rFonts w:ascii="Aptos" w:hAnsi="Aptos" w:cs="Aptos"/>
          <w:color w:val="008000"/>
          <w:lang w:val="fr-FR"/>
        </w:rPr>
        <w:t>€</w:t>
      </w:r>
      <w:r w:rsidRPr="00F50B9B">
        <w:rPr>
          <w:rFonts w:ascii="Aptos" w:hAnsi="Aptos"/>
          <w:color w:val="008000"/>
          <w:lang w:val="fr-FR"/>
        </w:rPr>
        <w:t xml:space="preserve"> </w:t>
      </w:r>
      <w:bookmarkEnd w:id="1"/>
      <w:r w:rsidRPr="00F50B9B">
        <w:rPr>
          <w:rFonts w:ascii="Aptos" w:hAnsi="Aptos"/>
          <w:color w:val="008000"/>
          <w:lang w:val="fr-FR"/>
        </w:rPr>
        <w:t xml:space="preserve">/ semaine, </w:t>
      </w:r>
      <w:r w:rsidRPr="00F50B9B">
        <w:rPr>
          <w:rFonts w:ascii="Segoe UI Symbol" w:hAnsi="Segoe UI Symbol" w:cs="Segoe UI Symbol"/>
          <w:color w:val="008000"/>
          <w:lang w:val="fr-FR"/>
        </w:rPr>
        <w:t>➁</w:t>
      </w:r>
      <w:r w:rsidRPr="00F50B9B">
        <w:rPr>
          <w:rFonts w:ascii="Aptos" w:hAnsi="Aptos"/>
          <w:color w:val="008000"/>
          <w:lang w:val="fr-FR"/>
        </w:rPr>
        <w:t xml:space="preserve"> </w:t>
      </w:r>
      <w:bookmarkStart w:id="2" w:name="_Hlk199772429"/>
      <w:r w:rsidRPr="00F50B9B">
        <w:rPr>
          <w:rFonts w:ascii="Aptos" w:hAnsi="Aptos"/>
          <w:color w:val="008000"/>
          <w:lang w:val="fr-FR"/>
        </w:rPr>
        <w:t xml:space="preserve">75 </w:t>
      </w:r>
      <w:r w:rsidRPr="00F50B9B">
        <w:rPr>
          <w:rFonts w:ascii="Aptos" w:hAnsi="Aptos" w:cs="Aptos"/>
          <w:color w:val="008000"/>
          <w:lang w:val="fr-FR"/>
        </w:rPr>
        <w:t>€</w:t>
      </w:r>
      <w:bookmarkEnd w:id="2"/>
      <w:r w:rsidRPr="00F50B9B">
        <w:rPr>
          <w:rFonts w:ascii="Aptos" w:hAnsi="Aptos"/>
          <w:color w:val="008000"/>
          <w:lang w:val="fr-FR"/>
        </w:rPr>
        <w:t xml:space="preserve"> / semaine, </w:t>
      </w:r>
      <w:r w:rsidRPr="00F50B9B">
        <w:rPr>
          <w:rFonts w:ascii="Segoe UI Symbol" w:hAnsi="Segoe UI Symbol" w:cs="Segoe UI Symbol"/>
          <w:color w:val="008000"/>
          <w:lang w:val="fr-FR"/>
        </w:rPr>
        <w:t>➂</w:t>
      </w:r>
      <w:r w:rsidRPr="00F50B9B">
        <w:rPr>
          <w:rFonts w:ascii="Aptos" w:hAnsi="Aptos"/>
          <w:color w:val="008000"/>
          <w:lang w:val="fr-FR"/>
        </w:rPr>
        <w:t xml:space="preserve"> </w:t>
      </w:r>
      <w:bookmarkStart w:id="3" w:name="_Hlk199772439"/>
      <w:r w:rsidRPr="00F50B9B">
        <w:rPr>
          <w:rFonts w:ascii="Aptos" w:hAnsi="Aptos"/>
          <w:color w:val="008000"/>
          <w:lang w:val="fr-FR"/>
        </w:rPr>
        <w:t xml:space="preserve">100 </w:t>
      </w:r>
      <w:r w:rsidRPr="00F50B9B">
        <w:rPr>
          <w:rFonts w:ascii="Aptos" w:hAnsi="Aptos" w:cs="Aptos"/>
          <w:color w:val="008000"/>
          <w:lang w:val="fr-FR"/>
        </w:rPr>
        <w:t>€</w:t>
      </w:r>
      <w:bookmarkEnd w:id="3"/>
      <w:r w:rsidRPr="00F50B9B">
        <w:rPr>
          <w:rFonts w:ascii="Aptos" w:hAnsi="Aptos"/>
          <w:color w:val="008000"/>
          <w:lang w:val="fr-FR"/>
        </w:rPr>
        <w:t xml:space="preserve"> / semaine</w:t>
      </w:r>
    </w:p>
    <w:p w14:paraId="716F6170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b/>
          <w:lang w:val="fr-FR"/>
        </w:rPr>
        <w:br/>
        <w:t>8. En une phrase : Pourquoi est-il important d’être assidu en stage et au lycée ?</w:t>
      </w:r>
      <w:r w:rsidRPr="00F50B9B">
        <w:rPr>
          <w:rFonts w:ascii="Aptos" w:hAnsi="Aptos"/>
          <w:b/>
          <w:lang w:val="fr-FR"/>
        </w:rPr>
        <w:br/>
      </w:r>
      <w:r w:rsidRPr="00F50B9B">
        <w:rPr>
          <w:rFonts w:ascii="Aptos" w:hAnsi="Aptos"/>
          <w:lang w:val="fr-FR"/>
        </w:rPr>
        <w:br/>
        <w:t>Réponse : ______________________________________________</w:t>
      </w:r>
      <w:r w:rsidRPr="00F50B9B">
        <w:rPr>
          <w:rFonts w:ascii="Aptos" w:hAnsi="Aptos"/>
          <w:lang w:val="fr-FR"/>
        </w:rPr>
        <w:br/>
      </w:r>
    </w:p>
    <w:p w14:paraId="58FA06F0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color w:val="008000"/>
          <w:lang w:val="fr-FR"/>
        </w:rPr>
        <w:t>Réponse : Parce que l’assiduité est une condition obligatoire pour recevoir la gratification financière.</w:t>
      </w:r>
    </w:p>
    <w:p w14:paraId="29752B3B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b/>
          <w:lang w:val="fr-FR"/>
        </w:rPr>
        <w:br/>
        <w:t>9. Comment peux-tu définir l’assiduité ou le fait d’être assidu ?</w:t>
      </w:r>
      <w:r w:rsidRPr="00F50B9B">
        <w:rPr>
          <w:rFonts w:ascii="Aptos" w:hAnsi="Aptos"/>
          <w:b/>
          <w:lang w:val="fr-FR"/>
        </w:rPr>
        <w:br/>
      </w:r>
      <w:r w:rsidRPr="00F50B9B">
        <w:rPr>
          <w:rFonts w:ascii="Aptos" w:hAnsi="Aptos"/>
          <w:lang w:val="fr-FR"/>
        </w:rPr>
        <w:br/>
        <w:t>Réponse : ______________________________________________</w:t>
      </w:r>
      <w:r w:rsidRPr="00F50B9B">
        <w:rPr>
          <w:rFonts w:ascii="Aptos" w:hAnsi="Aptos"/>
          <w:lang w:val="fr-FR"/>
        </w:rPr>
        <w:br/>
      </w:r>
    </w:p>
    <w:p w14:paraId="0F0845C9" w14:textId="77777777" w:rsidR="009A7F42" w:rsidRPr="00F50B9B" w:rsidRDefault="007374DA">
      <w:pPr>
        <w:rPr>
          <w:rFonts w:ascii="Aptos" w:hAnsi="Aptos"/>
          <w:lang w:val="fr-FR"/>
        </w:rPr>
      </w:pPr>
      <w:r w:rsidRPr="00F50B9B">
        <w:rPr>
          <w:rFonts w:ascii="Aptos" w:hAnsi="Aptos"/>
          <w:color w:val="008000"/>
          <w:lang w:val="fr-FR"/>
        </w:rPr>
        <w:t>Réponse : C’est le fait d’être présent régulièrement aux cours et aux périodes de stage, sans absences non justifiées.</w:t>
      </w:r>
      <w:bookmarkEnd w:id="0"/>
    </w:p>
    <w:sectPr w:rsidR="009A7F42" w:rsidRPr="00F50B9B" w:rsidSect="00F50B9B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262F0" w14:textId="77777777" w:rsidR="00F50B9B" w:rsidRDefault="00F50B9B" w:rsidP="00F50B9B">
      <w:pPr>
        <w:spacing w:after="0" w:line="240" w:lineRule="auto"/>
      </w:pPr>
      <w:r>
        <w:separator/>
      </w:r>
    </w:p>
  </w:endnote>
  <w:endnote w:type="continuationSeparator" w:id="0">
    <w:p w14:paraId="232609D1" w14:textId="77777777" w:rsidR="00F50B9B" w:rsidRDefault="00F50B9B" w:rsidP="00F50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D6F64" w14:textId="77777777" w:rsidR="00F50B9B" w:rsidRDefault="00F50B9B" w:rsidP="00F50B9B">
      <w:pPr>
        <w:spacing w:after="0" w:line="240" w:lineRule="auto"/>
      </w:pPr>
      <w:r>
        <w:separator/>
      </w:r>
    </w:p>
  </w:footnote>
  <w:footnote w:type="continuationSeparator" w:id="0">
    <w:p w14:paraId="1B6BC6B7" w14:textId="77777777" w:rsidR="00F50B9B" w:rsidRDefault="00F50B9B" w:rsidP="00F50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D3CBE" w14:textId="5C6BAB35" w:rsidR="00F50B9B" w:rsidRDefault="00F50B9B">
    <w:pPr>
      <w:pStyle w:val="En-tte"/>
    </w:pPr>
    <w:r w:rsidRPr="00A07849">
      <w:rPr>
        <w:noProof/>
      </w:rPr>
      <w:drawing>
        <wp:inline distT="0" distB="0" distL="0" distR="0" wp14:anchorId="2993F004" wp14:editId="2B6B822D">
          <wp:extent cx="5486400" cy="872490"/>
          <wp:effectExtent l="0" t="0" r="0" b="0"/>
          <wp:docPr id="1004212410" name="Image 1" descr="Une image contenant capture d’écran, conception&#10;&#10;Le contenu généré par l’IA peut êtr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212410" name="Image 1" descr="Une image contenant capture d’écran, conception&#10;&#10;Le contenu généré par l’IA peut être incorrect.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87249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09699730">
    <w:abstractNumId w:val="8"/>
  </w:num>
  <w:num w:numId="2" w16cid:durableId="629358547">
    <w:abstractNumId w:val="6"/>
  </w:num>
  <w:num w:numId="3" w16cid:durableId="805271757">
    <w:abstractNumId w:val="5"/>
  </w:num>
  <w:num w:numId="4" w16cid:durableId="1759791988">
    <w:abstractNumId w:val="4"/>
  </w:num>
  <w:num w:numId="5" w16cid:durableId="46540469">
    <w:abstractNumId w:val="7"/>
  </w:num>
  <w:num w:numId="6" w16cid:durableId="1711153039">
    <w:abstractNumId w:val="3"/>
  </w:num>
  <w:num w:numId="7" w16cid:durableId="1255823140">
    <w:abstractNumId w:val="2"/>
  </w:num>
  <w:num w:numId="8" w16cid:durableId="6176833">
    <w:abstractNumId w:val="1"/>
  </w:num>
  <w:num w:numId="9" w16cid:durableId="334646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374DA"/>
    <w:rsid w:val="007F1D5C"/>
    <w:rsid w:val="009A7F42"/>
    <w:rsid w:val="00A26E63"/>
    <w:rsid w:val="00AA1D8D"/>
    <w:rsid w:val="00B47730"/>
    <w:rsid w:val="00CB0664"/>
    <w:rsid w:val="00F50B9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A916E9"/>
  <w14:defaultImageDpi w14:val="300"/>
  <w15:docId w15:val="{2F144E8B-1932-497E-9B86-1DD2BCA8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GRITTI Aurélie</cp:lastModifiedBy>
  <cp:revision>2</cp:revision>
  <dcterms:created xsi:type="dcterms:W3CDTF">2025-06-02T14:51:00Z</dcterms:created>
  <dcterms:modified xsi:type="dcterms:W3CDTF">2025-06-02T14:51:00Z</dcterms:modified>
  <cp:category/>
</cp:coreProperties>
</file>