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33DDE" w14:textId="4A9ED6AA" w:rsidR="00926759" w:rsidRPr="00926759" w:rsidRDefault="00926759">
      <w:pPr>
        <w:rPr>
          <w:b/>
          <w:bCs/>
          <w:sz w:val="28"/>
          <w:szCs w:val="28"/>
          <w:lang w:val="fr-FR"/>
        </w:rPr>
      </w:pPr>
      <w:r w:rsidRPr="00926759">
        <w:rPr>
          <w:b/>
          <w:bCs/>
          <w:sz w:val="28"/>
          <w:szCs w:val="28"/>
          <w:lang w:val="fr-FR"/>
        </w:rPr>
        <w:t xml:space="preserve">Exemple 1 : </w:t>
      </w:r>
      <w:r>
        <w:rPr>
          <w:b/>
          <w:bCs/>
          <w:sz w:val="28"/>
          <w:szCs w:val="28"/>
          <w:lang w:val="fr-FR"/>
        </w:rPr>
        <w:t>Lettre de motivation pour un stage en cabinet de soins esthétiques</w:t>
      </w:r>
    </w:p>
    <w:p w14:paraId="5020761E" w14:textId="69326A41" w:rsidR="00DE790D" w:rsidRPr="00926759" w:rsidRDefault="00265031">
      <w:pPr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</w:pPr>
      <w:r w:rsidRPr="00926759"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  <w:t>(Coordonnées)</w:t>
      </w:r>
    </w:p>
    <w:p w14:paraId="08603F0F" w14:textId="25B6696C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Inès Martin</w:t>
      </w:r>
    </w:p>
    <w:p w14:paraId="6F5FD3F9" w14:textId="61F70E14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4 rue des Lilas, 59100 Roubaix</w:t>
      </w:r>
    </w:p>
    <w:p w14:paraId="4A53FA22" w14:textId="7777777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Tel : 06 12 34 56 78</w:t>
      </w:r>
    </w:p>
    <w:p w14:paraId="0DA6217B" w14:textId="48515D75" w:rsidR="00C33385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Mail : ines.martin@email.com</w:t>
      </w:r>
    </w:p>
    <w:p w14:paraId="72123FEE" w14:textId="1CC1C3F4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="00926759">
        <w:rPr>
          <w:rFonts w:ascii="Aptos" w:hAnsi="Aptos"/>
          <w:sz w:val="24"/>
          <w:szCs w:val="24"/>
          <w:lang w:val="fr-FR"/>
        </w:rPr>
        <w:tab/>
      </w:r>
      <w:r w:rsidR="00926759">
        <w:rPr>
          <w:rFonts w:ascii="Aptos" w:hAnsi="Aptos"/>
          <w:sz w:val="24"/>
          <w:szCs w:val="24"/>
          <w:lang w:val="fr-FR"/>
        </w:rPr>
        <w:tab/>
      </w:r>
      <w:r w:rsidR="00926759">
        <w:rPr>
          <w:rFonts w:ascii="Aptos" w:hAnsi="Aptos"/>
          <w:sz w:val="24"/>
          <w:szCs w:val="24"/>
          <w:lang w:val="fr-FR"/>
        </w:rPr>
        <w:tab/>
      </w:r>
      <w:r w:rsid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>Roubaix, le 02/06/2025</w:t>
      </w:r>
    </w:p>
    <w:p w14:paraId="3FE938DE" w14:textId="50873378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Objet : candidature en tant que stagiaire esthéticienne, du 15 janvier au 9 février 2025</w:t>
      </w:r>
    </w:p>
    <w:p w14:paraId="1FB46BE5" w14:textId="77777777" w:rsidR="00926759" w:rsidRPr="00926759" w:rsidRDefault="00926759">
      <w:pPr>
        <w:rPr>
          <w:rFonts w:ascii="Aptos" w:hAnsi="Aptos"/>
          <w:sz w:val="24"/>
          <w:szCs w:val="24"/>
          <w:lang w:val="fr-FR"/>
        </w:rPr>
      </w:pPr>
    </w:p>
    <w:p w14:paraId="71376361" w14:textId="7777777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Madame, Monsieur,</w:t>
      </w:r>
    </w:p>
    <w:p w14:paraId="1E7A76EF" w14:textId="77777777" w:rsidR="00926759" w:rsidRPr="00926759" w:rsidRDefault="00926759">
      <w:pPr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</w:pPr>
      <w:r w:rsidRPr="00926759"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  <w:t>(Accroche)</w:t>
      </w:r>
    </w:p>
    <w:p w14:paraId="74EC6C0F" w14:textId="6FE77B84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Je suis en classe de CAP 1 au lycée Jean Rostand à Roubaix. Je prépare la formation Esthétique, cosmétique et parfumerie, car je suis passionnée par les soins de beauté et le contact avec la clientèle.</w:t>
      </w:r>
    </w:p>
    <w:p w14:paraId="11F9659C" w14:textId="76B01C6A" w:rsidR="00926759" w:rsidRPr="00926759" w:rsidRDefault="00926759" w:rsidP="00926759">
      <w:pPr>
        <w:jc w:val="both"/>
        <w:rPr>
          <w:rFonts w:ascii="Aptos" w:eastAsia="Calibri" w:hAnsi="Aptos" w:cs="Calibri"/>
          <w:b/>
          <w:iCs/>
          <w:color w:val="4F81BD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iCs/>
          <w:color w:val="4F81BD"/>
          <w:sz w:val="20"/>
          <w:szCs w:val="20"/>
          <w:lang w:val="fr-FR"/>
        </w:rPr>
        <w:t>(Expériences et qualités)</w:t>
      </w:r>
    </w:p>
    <w:p w14:paraId="2CFA63FA" w14:textId="5B316B9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Lors de mon stage de 3e chez Nocibé, j’ai observé l’accueil des clientes, l’organisation des produits et l’écoute des besoins. Je fais également du baby-sitting régulièrement, ce qui m’a appris à être attentive et organisée.</w:t>
      </w:r>
    </w:p>
    <w:p w14:paraId="1CDA3049" w14:textId="7777777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À l’école, j’ai appris à réaliser des soins des ongles et à respecter les règles d’hygiène. Je suis souriante, soigneuse et j’ai le sens de l’esthétique.</w:t>
      </w:r>
    </w:p>
    <w:p w14:paraId="2147B07E" w14:textId="12AEC14A" w:rsidR="00926759" w:rsidRPr="00926759" w:rsidRDefault="00926759">
      <w:pPr>
        <w:rPr>
          <w:rFonts w:ascii="Aptos" w:hAnsi="Aptos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color w:val="4F81BD"/>
          <w:sz w:val="20"/>
          <w:szCs w:val="20"/>
          <w:lang w:val="fr-FR"/>
        </w:rPr>
        <w:t>(Centres d’intérêt</w:t>
      </w:r>
      <w:r w:rsidRPr="00926759">
        <w:rPr>
          <w:rFonts w:ascii="Aptos" w:eastAsia="Calibri" w:hAnsi="Aptos" w:cs="Calibri"/>
          <w:b/>
          <w:color w:val="4F81BD"/>
          <w:sz w:val="20"/>
          <w:szCs w:val="20"/>
          <w:lang w:val="fr-FR"/>
        </w:rPr>
        <w:t>)</w:t>
      </w:r>
    </w:p>
    <w:p w14:paraId="797B186A" w14:textId="7777777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Je m’intéresse beaucoup au maquillage, je lis des magazines de beauté et j’aime aussi dessiner pour exprimer ma créativité.</w:t>
      </w:r>
    </w:p>
    <w:p w14:paraId="29ACC340" w14:textId="2B019D5B" w:rsidR="00926759" w:rsidRPr="00926759" w:rsidRDefault="00926759" w:rsidP="00926759">
      <w:pPr>
        <w:jc w:val="both"/>
        <w:rPr>
          <w:rFonts w:ascii="Aptos" w:eastAsia="Calibri" w:hAnsi="Aptos" w:cs="Calibri"/>
          <w:b/>
          <w:color w:val="4F81BD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color w:val="4F81BD"/>
          <w:sz w:val="20"/>
          <w:szCs w:val="20"/>
          <w:lang w:val="fr-FR"/>
        </w:rPr>
        <w:t>(Formule de politesse)</w:t>
      </w:r>
    </w:p>
    <w:p w14:paraId="026487AF" w14:textId="7777777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En vous remerciant de l’intérêt porté à ma candidature en tant que stagiaire,</w:t>
      </w:r>
      <w:r w:rsidRPr="00926759">
        <w:rPr>
          <w:rFonts w:ascii="Aptos" w:hAnsi="Aptos"/>
          <w:sz w:val="24"/>
          <w:szCs w:val="24"/>
          <w:lang w:val="fr-FR"/>
        </w:rPr>
        <w:br/>
        <w:t>Et demeurant disponible pour un entretien,</w:t>
      </w:r>
      <w:r w:rsidRPr="00926759">
        <w:rPr>
          <w:rFonts w:ascii="Aptos" w:hAnsi="Aptos"/>
          <w:sz w:val="24"/>
          <w:szCs w:val="24"/>
          <w:lang w:val="fr-FR"/>
        </w:rPr>
        <w:br/>
      </w:r>
      <w:r w:rsidRPr="00926759">
        <w:rPr>
          <w:rFonts w:ascii="Aptos" w:hAnsi="Aptos"/>
          <w:sz w:val="24"/>
          <w:szCs w:val="24"/>
          <w:lang w:val="fr-FR"/>
        </w:rPr>
        <w:br/>
        <w:t>Je vous prie d’agréer, Madame, Monsieur, l’expression de mes salutations distinguées.</w:t>
      </w:r>
    </w:p>
    <w:p w14:paraId="65B5EAB6" w14:textId="77777777" w:rsidR="00DE790D" w:rsidRPr="00926759" w:rsidRDefault="00265031" w:rsidP="00926759">
      <w:pPr>
        <w:ind w:left="7200" w:firstLine="720"/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Inès Martin</w:t>
      </w:r>
    </w:p>
    <w:p w14:paraId="63F8F007" w14:textId="0E31E4FD" w:rsidR="00926759" w:rsidRPr="00926759" w:rsidRDefault="00926759" w:rsidP="00926759">
      <w:pPr>
        <w:rPr>
          <w:b/>
          <w:bCs/>
          <w:sz w:val="28"/>
          <w:szCs w:val="28"/>
          <w:lang w:val="fr-FR"/>
        </w:rPr>
      </w:pPr>
      <w:r w:rsidRPr="00926759">
        <w:rPr>
          <w:b/>
          <w:bCs/>
          <w:sz w:val="28"/>
          <w:szCs w:val="28"/>
          <w:lang w:val="fr-FR"/>
        </w:rPr>
        <w:lastRenderedPageBreak/>
        <w:t xml:space="preserve">Exemple </w:t>
      </w:r>
      <w:r>
        <w:rPr>
          <w:b/>
          <w:bCs/>
          <w:sz w:val="28"/>
          <w:szCs w:val="28"/>
          <w:lang w:val="fr-FR"/>
        </w:rPr>
        <w:t>2</w:t>
      </w:r>
      <w:r w:rsidRPr="00926759">
        <w:rPr>
          <w:b/>
          <w:bCs/>
          <w:sz w:val="28"/>
          <w:szCs w:val="28"/>
          <w:lang w:val="fr-FR"/>
        </w:rPr>
        <w:t xml:space="preserve"> : </w:t>
      </w:r>
      <w:r>
        <w:rPr>
          <w:b/>
          <w:bCs/>
          <w:sz w:val="28"/>
          <w:szCs w:val="28"/>
          <w:lang w:val="fr-FR"/>
        </w:rPr>
        <w:t xml:space="preserve">Lettre de motivation pour un stage en </w:t>
      </w:r>
      <w:r>
        <w:rPr>
          <w:b/>
          <w:bCs/>
          <w:sz w:val="28"/>
          <w:szCs w:val="28"/>
          <w:lang w:val="fr-FR"/>
        </w:rPr>
        <w:t>atelier de menuiserie</w:t>
      </w:r>
    </w:p>
    <w:p w14:paraId="601D2152" w14:textId="77777777" w:rsidR="00926759" w:rsidRPr="00926759" w:rsidRDefault="00926759" w:rsidP="00926759">
      <w:pPr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</w:pPr>
      <w:r w:rsidRPr="00926759"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  <w:t>(Coordonnées)</w:t>
      </w:r>
    </w:p>
    <w:p w14:paraId="436C4910" w14:textId="5D5DE55D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 xml:space="preserve">Yanis </w:t>
      </w:r>
      <w:proofErr w:type="spellStart"/>
      <w:r w:rsidRPr="00926759">
        <w:rPr>
          <w:rFonts w:ascii="Aptos" w:hAnsi="Aptos"/>
          <w:sz w:val="24"/>
          <w:szCs w:val="24"/>
          <w:lang w:val="fr-FR"/>
        </w:rPr>
        <w:t>Boulay</w:t>
      </w:r>
      <w:proofErr w:type="spellEnd"/>
    </w:p>
    <w:p w14:paraId="2C3BCDF2" w14:textId="7777777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Adresse : 22 rue des Acacias, 62100 Calais</w:t>
      </w:r>
    </w:p>
    <w:p w14:paraId="0D587C4F" w14:textId="7777777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Tel : 07 66 88 44 22</w:t>
      </w:r>
    </w:p>
    <w:p w14:paraId="16A58971" w14:textId="7777777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Mail : yanis.boulay@email.com</w:t>
      </w:r>
    </w:p>
    <w:p w14:paraId="119CA863" w14:textId="1C107C7C" w:rsidR="00DE790D" w:rsidRPr="00926759" w:rsidRDefault="00926759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Pr="00926759">
        <w:rPr>
          <w:rFonts w:ascii="Aptos" w:hAnsi="Aptos"/>
          <w:sz w:val="24"/>
          <w:szCs w:val="24"/>
          <w:lang w:val="fr-FR"/>
        </w:rPr>
        <w:tab/>
      </w:r>
      <w:r w:rsidR="00265031" w:rsidRPr="00926759">
        <w:rPr>
          <w:rFonts w:ascii="Aptos" w:hAnsi="Aptos"/>
          <w:sz w:val="24"/>
          <w:szCs w:val="24"/>
          <w:lang w:val="fr-FR"/>
        </w:rPr>
        <w:tab/>
        <w:t>Calais, le 02/06/2025</w:t>
      </w:r>
    </w:p>
    <w:p w14:paraId="41F48D2B" w14:textId="7777777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Objet : candidature en tant que stagiaire menuisier, du 15 janvier au 9 février 2025</w:t>
      </w:r>
    </w:p>
    <w:p w14:paraId="5DD89518" w14:textId="77777777" w:rsidR="00DE790D" w:rsidRPr="00C33385" w:rsidRDefault="00DE790D">
      <w:pPr>
        <w:rPr>
          <w:lang w:val="fr-FR"/>
        </w:rPr>
      </w:pPr>
    </w:p>
    <w:p w14:paraId="58DC97D4" w14:textId="77777777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Madame, Monsieur,</w:t>
      </w:r>
    </w:p>
    <w:p w14:paraId="10F0B8A4" w14:textId="4D240F6E" w:rsidR="00926759" w:rsidRPr="00926759" w:rsidRDefault="00926759">
      <w:pPr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</w:pPr>
      <w:r w:rsidRPr="00926759"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  <w:t>(Accroche)</w:t>
      </w:r>
    </w:p>
    <w:p w14:paraId="21B97F40" w14:textId="6AF8751A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 xml:space="preserve">Je suis en </w:t>
      </w:r>
      <w:r w:rsidRPr="00926759">
        <w:rPr>
          <w:rFonts w:ascii="Aptos" w:hAnsi="Aptos"/>
          <w:sz w:val="24"/>
          <w:szCs w:val="24"/>
          <w:lang w:val="fr-FR"/>
        </w:rPr>
        <w:t xml:space="preserve">classe de CAP 1 au lycée Gustave Eiffel à Calais. Je prépare la formation </w:t>
      </w:r>
      <w:r w:rsidR="00926759">
        <w:rPr>
          <w:rFonts w:ascii="Aptos" w:hAnsi="Aptos"/>
          <w:sz w:val="24"/>
          <w:szCs w:val="24"/>
          <w:lang w:val="fr-FR"/>
        </w:rPr>
        <w:t>m</w:t>
      </w:r>
      <w:r w:rsidRPr="00926759">
        <w:rPr>
          <w:rFonts w:ascii="Aptos" w:hAnsi="Aptos"/>
          <w:sz w:val="24"/>
          <w:szCs w:val="24"/>
          <w:lang w:val="fr-FR"/>
        </w:rPr>
        <w:t>enuisier fabricant, parce que je suis passionné par le travail manuel et la fabrication d’objets en bois.</w:t>
      </w:r>
    </w:p>
    <w:p w14:paraId="7FB583D3" w14:textId="0C2593C0" w:rsidR="00926759" w:rsidRPr="00926759" w:rsidRDefault="00926759" w:rsidP="00926759">
      <w:pPr>
        <w:jc w:val="both"/>
        <w:rPr>
          <w:rFonts w:ascii="Aptos" w:eastAsia="Calibri" w:hAnsi="Aptos" w:cs="Calibri"/>
          <w:b/>
          <w:iCs/>
          <w:color w:val="4F81BD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iCs/>
          <w:color w:val="4F81BD"/>
          <w:sz w:val="20"/>
          <w:szCs w:val="20"/>
          <w:lang w:val="fr-FR"/>
        </w:rPr>
        <w:t>(Expériences et qualités)</w:t>
      </w:r>
    </w:p>
    <w:p w14:paraId="64538EEB" w14:textId="0FB3CC69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En 3e, j’ai fait un stage chez un menuisier où j’ai observé le montage de meubles, la découpe de planches et l’utilisation d’outils simples. J’ai aussi aidé à rénover un local avec mon oncle pendant les vacances.</w:t>
      </w:r>
    </w:p>
    <w:p w14:paraId="749EB0F3" w14:textId="77777777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Je suis rigoureux, j’ai le sens du détail, et je sais lire des plans simples. À l’école, j’ai appris à utiliser des outils comme la scie, la ponceuse et à suivre des consignes de sécurité.</w:t>
      </w:r>
    </w:p>
    <w:p w14:paraId="044D3835" w14:textId="30BB95D6" w:rsidR="00926759" w:rsidRPr="00926759" w:rsidRDefault="00926759">
      <w:pPr>
        <w:rPr>
          <w:rFonts w:ascii="Aptos" w:hAnsi="Aptos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color w:val="4F81BD"/>
          <w:sz w:val="20"/>
          <w:szCs w:val="20"/>
          <w:lang w:val="fr-FR"/>
        </w:rPr>
        <w:t>(Centres d’intérêt)</w:t>
      </w:r>
    </w:p>
    <w:p w14:paraId="06F7437B" w14:textId="77777777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Je fais du modélisme bois à la maison, j’aime bricoler et je joue au rugby, ce qui m’apprend l’esprit d’équipe et la persévérance.</w:t>
      </w:r>
    </w:p>
    <w:p w14:paraId="59DF4985" w14:textId="3574290A" w:rsidR="00926759" w:rsidRPr="00926759" w:rsidRDefault="00926759" w:rsidP="00926759">
      <w:pPr>
        <w:jc w:val="both"/>
        <w:rPr>
          <w:rFonts w:ascii="Aptos" w:eastAsia="Calibri" w:hAnsi="Aptos" w:cs="Calibri"/>
          <w:b/>
          <w:color w:val="4F81BD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color w:val="4F81BD"/>
          <w:sz w:val="20"/>
          <w:szCs w:val="20"/>
          <w:lang w:val="fr-FR"/>
        </w:rPr>
        <w:t>(Formule de politesse)</w:t>
      </w:r>
    </w:p>
    <w:p w14:paraId="56E47A0F" w14:textId="3023D978" w:rsidR="00DE790D" w:rsidRPr="00926759" w:rsidRDefault="00265031">
      <w:pPr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>En vous remerciant de l’intérêt porté à ma candidature en tant que stagiaire,</w:t>
      </w:r>
      <w:r>
        <w:rPr>
          <w:rFonts w:ascii="Aptos" w:hAnsi="Aptos"/>
          <w:sz w:val="24"/>
          <w:szCs w:val="24"/>
          <w:lang w:val="fr-FR"/>
        </w:rPr>
        <w:t xml:space="preserve"> e</w:t>
      </w:r>
      <w:r w:rsidRPr="00926759">
        <w:rPr>
          <w:rFonts w:ascii="Aptos" w:hAnsi="Aptos"/>
          <w:sz w:val="24"/>
          <w:szCs w:val="24"/>
          <w:lang w:val="fr-FR"/>
        </w:rPr>
        <w:t>t demeurant disponible pour un entretien,</w:t>
      </w:r>
      <w:r>
        <w:rPr>
          <w:rFonts w:ascii="Aptos" w:hAnsi="Aptos"/>
          <w:sz w:val="24"/>
          <w:szCs w:val="24"/>
          <w:lang w:val="fr-FR"/>
        </w:rPr>
        <w:t xml:space="preserve"> j</w:t>
      </w:r>
      <w:r w:rsidRPr="00926759">
        <w:rPr>
          <w:rFonts w:ascii="Aptos" w:hAnsi="Aptos"/>
          <w:sz w:val="24"/>
          <w:szCs w:val="24"/>
          <w:lang w:val="fr-FR"/>
        </w:rPr>
        <w:t>e vous prie d’agréer, Madame, Monsieur, l’expression de mes salutations respectueuses.</w:t>
      </w:r>
    </w:p>
    <w:p w14:paraId="162B6A04" w14:textId="77777777" w:rsidR="00DE790D" w:rsidRPr="00926759" w:rsidRDefault="00265031" w:rsidP="00926759">
      <w:pPr>
        <w:ind w:left="7200" w:firstLine="720"/>
        <w:rPr>
          <w:rFonts w:ascii="Aptos" w:hAnsi="Aptos"/>
          <w:sz w:val="24"/>
          <w:szCs w:val="24"/>
          <w:lang w:val="fr-FR"/>
        </w:rPr>
      </w:pPr>
      <w:r w:rsidRPr="00926759">
        <w:rPr>
          <w:rFonts w:ascii="Aptos" w:hAnsi="Aptos"/>
          <w:sz w:val="24"/>
          <w:szCs w:val="24"/>
          <w:lang w:val="fr-FR"/>
        </w:rPr>
        <w:t xml:space="preserve">Yanis </w:t>
      </w:r>
      <w:proofErr w:type="spellStart"/>
      <w:r w:rsidRPr="00926759">
        <w:rPr>
          <w:rFonts w:ascii="Aptos" w:hAnsi="Aptos"/>
          <w:sz w:val="24"/>
          <w:szCs w:val="24"/>
          <w:lang w:val="fr-FR"/>
        </w:rPr>
        <w:t>Boulay</w:t>
      </w:r>
      <w:proofErr w:type="spellEnd"/>
    </w:p>
    <w:p w14:paraId="0DC147F9" w14:textId="7095ED26" w:rsidR="00926759" w:rsidRPr="00926759" w:rsidRDefault="00926759" w:rsidP="00926759">
      <w:pPr>
        <w:rPr>
          <w:b/>
          <w:bCs/>
          <w:sz w:val="28"/>
          <w:szCs w:val="28"/>
          <w:lang w:val="fr-FR"/>
        </w:rPr>
      </w:pPr>
      <w:r w:rsidRPr="00926759">
        <w:rPr>
          <w:b/>
          <w:bCs/>
          <w:sz w:val="28"/>
          <w:szCs w:val="28"/>
          <w:lang w:val="fr-FR"/>
        </w:rPr>
        <w:lastRenderedPageBreak/>
        <w:t xml:space="preserve">Exemple </w:t>
      </w:r>
      <w:r>
        <w:rPr>
          <w:b/>
          <w:bCs/>
          <w:sz w:val="28"/>
          <w:szCs w:val="28"/>
          <w:lang w:val="fr-FR"/>
        </w:rPr>
        <w:t>3</w:t>
      </w:r>
      <w:r w:rsidRPr="00926759">
        <w:rPr>
          <w:b/>
          <w:bCs/>
          <w:sz w:val="28"/>
          <w:szCs w:val="28"/>
          <w:lang w:val="fr-FR"/>
        </w:rPr>
        <w:t xml:space="preserve"> : </w:t>
      </w:r>
      <w:r>
        <w:rPr>
          <w:b/>
          <w:bCs/>
          <w:sz w:val="28"/>
          <w:szCs w:val="28"/>
          <w:lang w:val="fr-FR"/>
        </w:rPr>
        <w:t xml:space="preserve">Lettre de motivation pour un stage en </w:t>
      </w:r>
      <w:r w:rsidR="00265031">
        <w:rPr>
          <w:b/>
          <w:bCs/>
          <w:sz w:val="28"/>
          <w:szCs w:val="28"/>
          <w:lang w:val="fr-FR"/>
        </w:rPr>
        <w:t>crèche</w:t>
      </w:r>
    </w:p>
    <w:p w14:paraId="4AF2DA06" w14:textId="77777777" w:rsidR="00926759" w:rsidRPr="00926759" w:rsidRDefault="00926759" w:rsidP="00926759">
      <w:pPr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</w:pPr>
      <w:r w:rsidRPr="00926759"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  <w:t>(Coordonnées)</w:t>
      </w:r>
    </w:p>
    <w:p w14:paraId="3F835EEA" w14:textId="08B5A008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Sofia Benali</w:t>
      </w:r>
    </w:p>
    <w:p w14:paraId="2DDD0EFA" w14:textId="3AC917FE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 xml:space="preserve">7 </w:t>
      </w:r>
      <w:proofErr w:type="gramStart"/>
      <w:r w:rsidRPr="00265031">
        <w:rPr>
          <w:rFonts w:ascii="Aptos" w:hAnsi="Aptos"/>
          <w:sz w:val="24"/>
          <w:szCs w:val="24"/>
          <w:lang w:val="fr-FR"/>
        </w:rPr>
        <w:t>allée</w:t>
      </w:r>
      <w:proofErr w:type="gramEnd"/>
      <w:r w:rsidRPr="00265031">
        <w:rPr>
          <w:rFonts w:ascii="Aptos" w:hAnsi="Aptos"/>
          <w:sz w:val="24"/>
          <w:szCs w:val="24"/>
          <w:lang w:val="fr-FR"/>
        </w:rPr>
        <w:t xml:space="preserve"> du Parc, 59000 Lille</w:t>
      </w:r>
    </w:p>
    <w:p w14:paraId="149449BD" w14:textId="77777777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Tel : 06 78 98 12 45</w:t>
      </w:r>
    </w:p>
    <w:p w14:paraId="17DDA4FD" w14:textId="77777777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Mail : sofia.benali@email.com</w:t>
      </w:r>
    </w:p>
    <w:p w14:paraId="0DA80408" w14:textId="3E89BB06" w:rsidR="00DE790D" w:rsidRPr="00265031" w:rsidRDefault="00926759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="00265031" w:rsidRPr="00265031">
        <w:rPr>
          <w:rFonts w:ascii="Aptos" w:hAnsi="Aptos"/>
          <w:sz w:val="24"/>
          <w:szCs w:val="24"/>
          <w:lang w:val="fr-FR"/>
        </w:rPr>
        <w:tab/>
      </w:r>
      <w:r w:rsidR="00265031" w:rsidRPr="00265031">
        <w:rPr>
          <w:rFonts w:ascii="Aptos" w:hAnsi="Aptos"/>
          <w:sz w:val="24"/>
          <w:szCs w:val="24"/>
          <w:lang w:val="fr-FR"/>
        </w:rPr>
        <w:tab/>
      </w:r>
      <w:r w:rsidR="00265031" w:rsidRPr="00265031">
        <w:rPr>
          <w:rFonts w:ascii="Aptos" w:hAnsi="Aptos"/>
          <w:sz w:val="24"/>
          <w:szCs w:val="24"/>
          <w:lang w:val="fr-FR"/>
        </w:rPr>
        <w:tab/>
      </w:r>
      <w:r w:rsidR="00265031" w:rsidRPr="00265031">
        <w:rPr>
          <w:rFonts w:ascii="Aptos" w:hAnsi="Aptos"/>
          <w:sz w:val="24"/>
          <w:szCs w:val="24"/>
          <w:lang w:val="fr-FR"/>
        </w:rPr>
        <w:tab/>
      </w:r>
      <w:r w:rsidR="00265031" w:rsidRPr="00265031">
        <w:rPr>
          <w:rFonts w:ascii="Aptos" w:hAnsi="Aptos"/>
          <w:sz w:val="24"/>
          <w:szCs w:val="24"/>
          <w:lang w:val="fr-FR"/>
        </w:rPr>
        <w:tab/>
        <w:t>Lille, le 02/06/2025</w:t>
      </w:r>
    </w:p>
    <w:p w14:paraId="01AF4E9F" w14:textId="77777777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Objet : candidature en tant que stagiaire en petite enfance, du 15 janvier au 9 février 2025</w:t>
      </w:r>
    </w:p>
    <w:p w14:paraId="3D67E794" w14:textId="77777777" w:rsidR="00DE790D" w:rsidRPr="00265031" w:rsidRDefault="00DE790D">
      <w:pPr>
        <w:rPr>
          <w:rFonts w:ascii="Aptos" w:hAnsi="Aptos"/>
          <w:sz w:val="24"/>
          <w:szCs w:val="24"/>
          <w:lang w:val="fr-FR"/>
        </w:rPr>
      </w:pPr>
    </w:p>
    <w:p w14:paraId="562BECFD" w14:textId="77777777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Madame, Monsieur,</w:t>
      </w:r>
    </w:p>
    <w:p w14:paraId="7DB23F0F" w14:textId="3358C6CD" w:rsidR="00265031" w:rsidRPr="00265031" w:rsidRDefault="00265031">
      <w:pPr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</w:pPr>
      <w:r w:rsidRPr="00926759"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  <w:t>(Accroche)</w:t>
      </w:r>
    </w:p>
    <w:p w14:paraId="6E2F76AE" w14:textId="77777777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 xml:space="preserve">Je suis en classe de CAP 1 au lycée Louise Michel à Lille. Je prépare la formation Accompagnant Éducatif Petite Enfance car j’aime m’occuper des jeunes </w:t>
      </w:r>
      <w:r w:rsidRPr="00265031">
        <w:rPr>
          <w:rFonts w:ascii="Aptos" w:hAnsi="Aptos"/>
          <w:sz w:val="24"/>
          <w:szCs w:val="24"/>
          <w:lang w:val="fr-FR"/>
        </w:rPr>
        <w:t>enfants et contribuer à leur éveil.</w:t>
      </w:r>
    </w:p>
    <w:p w14:paraId="49D99DE6" w14:textId="164C02EE" w:rsidR="00265031" w:rsidRPr="00265031" w:rsidRDefault="00265031" w:rsidP="00265031">
      <w:pPr>
        <w:jc w:val="both"/>
        <w:rPr>
          <w:rFonts w:ascii="Aptos" w:eastAsia="Calibri" w:hAnsi="Aptos" w:cs="Calibri"/>
          <w:b/>
          <w:iCs/>
          <w:color w:val="4F81BD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iCs/>
          <w:color w:val="4F81BD"/>
          <w:sz w:val="20"/>
          <w:szCs w:val="20"/>
          <w:lang w:val="fr-FR"/>
        </w:rPr>
        <w:t>(Expériences et qualités)</w:t>
      </w:r>
    </w:p>
    <w:p w14:paraId="2DE8EA12" w14:textId="77777777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En 3e, j’ai effectué un stage dans une école maternelle où j’ai aidé les enfants à jouer, à manger et à ranger leurs affaires. Je garde aussi régulièrement mes petits cousins.</w:t>
      </w:r>
    </w:p>
    <w:p w14:paraId="5B688DED" w14:textId="77777777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 xml:space="preserve">Je suis patiente, attentionnée et </w:t>
      </w:r>
      <w:r w:rsidRPr="00265031">
        <w:rPr>
          <w:rFonts w:ascii="Aptos" w:hAnsi="Aptos"/>
          <w:sz w:val="24"/>
          <w:szCs w:val="24"/>
          <w:lang w:val="fr-FR"/>
        </w:rPr>
        <w:t>créative. Grâce à ma formation, je connais les règles d’hygiène et je sais organiser des activités manuelles pour les petits.</w:t>
      </w:r>
    </w:p>
    <w:p w14:paraId="44CCCE96" w14:textId="2A241003" w:rsidR="00265031" w:rsidRPr="00265031" w:rsidRDefault="00265031">
      <w:pPr>
        <w:rPr>
          <w:rFonts w:ascii="Aptos" w:hAnsi="Aptos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color w:val="4F81BD"/>
          <w:sz w:val="20"/>
          <w:szCs w:val="20"/>
          <w:lang w:val="fr-FR"/>
        </w:rPr>
        <w:t>(Centres d’intérêt)</w:t>
      </w:r>
    </w:p>
    <w:p w14:paraId="5519B1AF" w14:textId="77777777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J’aime chanter avec les enfants, inventer des jeux éducatifs et raconter des histoires. Je cuisine aussi des petits plats pour ma famille.</w:t>
      </w:r>
    </w:p>
    <w:p w14:paraId="1E771928" w14:textId="767C2E25" w:rsidR="00265031" w:rsidRPr="00265031" w:rsidRDefault="00265031" w:rsidP="00265031">
      <w:pPr>
        <w:jc w:val="both"/>
        <w:rPr>
          <w:rFonts w:ascii="Aptos" w:eastAsia="Calibri" w:hAnsi="Aptos" w:cs="Calibri"/>
          <w:b/>
          <w:color w:val="4F81BD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color w:val="4F81BD"/>
          <w:sz w:val="20"/>
          <w:szCs w:val="20"/>
          <w:lang w:val="fr-FR"/>
        </w:rPr>
        <w:t>(Formule de politesse)</w:t>
      </w:r>
    </w:p>
    <w:p w14:paraId="55C278B0" w14:textId="77777777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En vous remerciant de l’intérêt porté à ma candidature en tant que stagiaire,</w:t>
      </w:r>
      <w:r w:rsidRPr="00265031">
        <w:rPr>
          <w:rFonts w:ascii="Aptos" w:hAnsi="Aptos"/>
          <w:sz w:val="24"/>
          <w:szCs w:val="24"/>
          <w:lang w:val="fr-FR"/>
        </w:rPr>
        <w:br/>
        <w:t>Et demeurant disponible pour un entretien,</w:t>
      </w:r>
      <w:r w:rsidRPr="00265031">
        <w:rPr>
          <w:rFonts w:ascii="Aptos" w:hAnsi="Aptos"/>
          <w:sz w:val="24"/>
          <w:szCs w:val="24"/>
          <w:lang w:val="fr-FR"/>
        </w:rPr>
        <w:br/>
      </w:r>
      <w:r w:rsidRPr="00265031">
        <w:rPr>
          <w:rFonts w:ascii="Aptos" w:hAnsi="Aptos"/>
          <w:sz w:val="24"/>
          <w:szCs w:val="24"/>
          <w:lang w:val="fr-FR"/>
        </w:rPr>
        <w:br/>
        <w:t>Je vous prie de croire, Madame, Monsieur, à l’expression de ma considération distinguée.</w:t>
      </w:r>
    </w:p>
    <w:p w14:paraId="209CEA48" w14:textId="77777777" w:rsidR="00DE790D" w:rsidRPr="00265031" w:rsidRDefault="00265031" w:rsidP="00265031">
      <w:pPr>
        <w:ind w:left="7200" w:firstLine="720"/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Sofia Benali</w:t>
      </w:r>
    </w:p>
    <w:p w14:paraId="620AB809" w14:textId="413779A3" w:rsidR="00265031" w:rsidRPr="00926759" w:rsidRDefault="00265031" w:rsidP="00265031">
      <w:pPr>
        <w:rPr>
          <w:b/>
          <w:bCs/>
          <w:sz w:val="28"/>
          <w:szCs w:val="28"/>
          <w:lang w:val="fr-FR"/>
        </w:rPr>
      </w:pPr>
      <w:r w:rsidRPr="00926759">
        <w:rPr>
          <w:b/>
          <w:bCs/>
          <w:sz w:val="28"/>
          <w:szCs w:val="28"/>
          <w:lang w:val="fr-FR"/>
        </w:rPr>
        <w:lastRenderedPageBreak/>
        <w:t xml:space="preserve">Exemple </w:t>
      </w:r>
      <w:r>
        <w:rPr>
          <w:b/>
          <w:bCs/>
          <w:sz w:val="28"/>
          <w:szCs w:val="28"/>
          <w:lang w:val="fr-FR"/>
        </w:rPr>
        <w:t>4</w:t>
      </w:r>
      <w:r w:rsidRPr="00926759">
        <w:rPr>
          <w:b/>
          <w:bCs/>
          <w:sz w:val="28"/>
          <w:szCs w:val="28"/>
          <w:lang w:val="fr-FR"/>
        </w:rPr>
        <w:t xml:space="preserve"> : </w:t>
      </w:r>
      <w:r>
        <w:rPr>
          <w:b/>
          <w:bCs/>
          <w:sz w:val="28"/>
          <w:szCs w:val="28"/>
          <w:lang w:val="fr-FR"/>
        </w:rPr>
        <w:t xml:space="preserve">Lettre de motivation pour un stage en </w:t>
      </w:r>
      <w:r>
        <w:rPr>
          <w:b/>
          <w:bCs/>
          <w:sz w:val="28"/>
          <w:szCs w:val="28"/>
          <w:lang w:val="fr-FR"/>
        </w:rPr>
        <w:t>restaurant</w:t>
      </w:r>
    </w:p>
    <w:p w14:paraId="50431C0B" w14:textId="77777777" w:rsidR="00265031" w:rsidRPr="00926759" w:rsidRDefault="00265031" w:rsidP="00265031">
      <w:pPr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</w:pPr>
      <w:r w:rsidRPr="00926759"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  <w:t>(Coordonnées)</w:t>
      </w:r>
    </w:p>
    <w:p w14:paraId="1495BCE7" w14:textId="0D4F914F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Lucas Delaunay</w:t>
      </w:r>
    </w:p>
    <w:p w14:paraId="4F7CA496" w14:textId="408644BD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18 avenue du Général Leclerc, 62800 Liévin</w:t>
      </w:r>
    </w:p>
    <w:p w14:paraId="7BC2F0F2" w14:textId="77777777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Tel : 06 23 45 67 89</w:t>
      </w:r>
    </w:p>
    <w:p w14:paraId="00A267AF" w14:textId="77777777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Mail : lucas.delaunay@email.com</w:t>
      </w:r>
    </w:p>
    <w:p w14:paraId="58BF118F" w14:textId="7AD088EA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</w:r>
      <w:r w:rsidRPr="00265031">
        <w:rPr>
          <w:rFonts w:ascii="Aptos" w:hAnsi="Aptos"/>
          <w:sz w:val="24"/>
          <w:szCs w:val="24"/>
          <w:lang w:val="fr-FR"/>
        </w:rPr>
        <w:tab/>
        <w:t>Liévin, le 02/06/2025</w:t>
      </w:r>
    </w:p>
    <w:p w14:paraId="351173D1" w14:textId="77777777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Objet : candidature en tant que stagiaire cuisinier, du 15 janvier au 9 février 2025</w:t>
      </w:r>
    </w:p>
    <w:p w14:paraId="7994DCBC" w14:textId="77777777" w:rsidR="00DE790D" w:rsidRPr="00265031" w:rsidRDefault="00DE790D">
      <w:pPr>
        <w:rPr>
          <w:rFonts w:ascii="Aptos" w:hAnsi="Aptos"/>
          <w:sz w:val="24"/>
          <w:szCs w:val="24"/>
          <w:lang w:val="fr-FR"/>
        </w:rPr>
      </w:pPr>
    </w:p>
    <w:p w14:paraId="5EE500E5" w14:textId="77777777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Madame, Monsieur,</w:t>
      </w:r>
    </w:p>
    <w:p w14:paraId="1CF60F89" w14:textId="0186F3E0" w:rsidR="00265031" w:rsidRPr="00265031" w:rsidRDefault="00265031">
      <w:pPr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</w:pPr>
      <w:r w:rsidRPr="00926759">
        <w:rPr>
          <w:rFonts w:ascii="Aptos" w:hAnsi="Aptos"/>
          <w:b/>
          <w:bCs/>
          <w:color w:val="3071C3" w:themeColor="text2" w:themeTint="BF"/>
          <w:sz w:val="20"/>
          <w:szCs w:val="20"/>
          <w:lang w:val="fr-FR"/>
        </w:rPr>
        <w:t>(Accroche)</w:t>
      </w:r>
    </w:p>
    <w:p w14:paraId="126040EA" w14:textId="5BBCF0C2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 xml:space="preserve">Je suis en classe de CAP 1 au lycée hôtelier Sainte-Marie à Liévin. Je prépare la formation </w:t>
      </w:r>
      <w:r>
        <w:rPr>
          <w:rFonts w:ascii="Aptos" w:hAnsi="Aptos"/>
          <w:sz w:val="24"/>
          <w:szCs w:val="24"/>
          <w:lang w:val="fr-FR"/>
        </w:rPr>
        <w:t>c</w:t>
      </w:r>
      <w:r w:rsidRPr="00265031">
        <w:rPr>
          <w:rFonts w:ascii="Aptos" w:hAnsi="Aptos"/>
          <w:sz w:val="24"/>
          <w:szCs w:val="24"/>
          <w:lang w:val="fr-FR"/>
        </w:rPr>
        <w:t>uisine parce que je suis passionné par la gastronomie et que je souhaite en faire mon métier.</w:t>
      </w:r>
    </w:p>
    <w:p w14:paraId="1ED2D79B" w14:textId="36F6D928" w:rsidR="00265031" w:rsidRPr="00265031" w:rsidRDefault="00265031" w:rsidP="00265031">
      <w:pPr>
        <w:jc w:val="both"/>
        <w:rPr>
          <w:rFonts w:ascii="Aptos" w:eastAsia="Calibri" w:hAnsi="Aptos" w:cs="Calibri"/>
          <w:b/>
          <w:iCs/>
          <w:color w:val="4F81BD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iCs/>
          <w:color w:val="4F81BD"/>
          <w:sz w:val="20"/>
          <w:szCs w:val="20"/>
          <w:lang w:val="fr-FR"/>
        </w:rPr>
        <w:t>(Expériences et qualités)</w:t>
      </w:r>
    </w:p>
    <w:p w14:paraId="11A6FDD1" w14:textId="77777777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Lors de mon stage de 3e dans une brasserie, j’ai aidé en cuisine à la préparation des légumes, au dressage des assiettes et à la plonge. Chez moi, je prépare régulièrement les repas avec ma mère.</w:t>
      </w:r>
    </w:p>
    <w:p w14:paraId="4E64063A" w14:textId="77777777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Je suis motivé, rapide et organisé. J’ai appris les règles d’hygiène alimentaire et je sais suivre une fiche recette en autonomie.</w:t>
      </w:r>
    </w:p>
    <w:p w14:paraId="1D371C30" w14:textId="1C04BBBF" w:rsidR="00265031" w:rsidRPr="00265031" w:rsidRDefault="00265031">
      <w:pPr>
        <w:rPr>
          <w:rFonts w:ascii="Aptos" w:hAnsi="Aptos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color w:val="4F81BD"/>
          <w:sz w:val="20"/>
          <w:szCs w:val="20"/>
          <w:lang w:val="fr-FR"/>
        </w:rPr>
        <w:t>(Centres d’intérêt)</w:t>
      </w:r>
    </w:p>
    <w:p w14:paraId="6E4FCDF6" w14:textId="37E97C82" w:rsidR="00DE790D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Je regarde des vidéos de chefs, je m’intéresse à la cuisine du monde (surtout asiatique) et je pratique aussi</w:t>
      </w:r>
      <w:r w:rsidRPr="00265031">
        <w:rPr>
          <w:rFonts w:ascii="Aptos" w:hAnsi="Aptos"/>
          <w:sz w:val="24"/>
          <w:szCs w:val="24"/>
          <w:lang w:val="fr-FR"/>
        </w:rPr>
        <w:t xml:space="preserve"> la boxe, ce qui m’aide à rester discipliné.</w:t>
      </w:r>
    </w:p>
    <w:p w14:paraId="12343C7C" w14:textId="2D193E20" w:rsidR="00265031" w:rsidRPr="00265031" w:rsidRDefault="00265031" w:rsidP="00265031">
      <w:pPr>
        <w:jc w:val="both"/>
        <w:rPr>
          <w:rFonts w:ascii="Aptos" w:eastAsia="Calibri" w:hAnsi="Aptos" w:cs="Calibri"/>
          <w:b/>
          <w:color w:val="4F81BD"/>
          <w:sz w:val="20"/>
          <w:szCs w:val="20"/>
          <w:lang w:val="fr-FR"/>
        </w:rPr>
      </w:pPr>
      <w:r w:rsidRPr="00926759">
        <w:rPr>
          <w:rFonts w:ascii="Aptos" w:eastAsia="Calibri" w:hAnsi="Aptos" w:cs="Calibri"/>
          <w:b/>
          <w:color w:val="4F81BD"/>
          <w:sz w:val="20"/>
          <w:szCs w:val="20"/>
          <w:lang w:val="fr-FR"/>
        </w:rPr>
        <w:t>(Formule de politesse)</w:t>
      </w:r>
    </w:p>
    <w:p w14:paraId="069D4FFB" w14:textId="0D91E171" w:rsidR="00DE790D" w:rsidRPr="00265031" w:rsidRDefault="00265031">
      <w:pPr>
        <w:rPr>
          <w:rFonts w:ascii="Aptos" w:hAnsi="Aptos"/>
          <w:sz w:val="24"/>
          <w:szCs w:val="24"/>
          <w:lang w:val="fr-FR"/>
        </w:rPr>
      </w:pPr>
      <w:r w:rsidRPr="00265031">
        <w:rPr>
          <w:rFonts w:ascii="Aptos" w:hAnsi="Aptos"/>
          <w:sz w:val="24"/>
          <w:szCs w:val="24"/>
          <w:lang w:val="fr-FR"/>
        </w:rPr>
        <w:t>En vous remerciant de l’intérêt porté à ma candidature en tant que stagiaire,</w:t>
      </w:r>
      <w:r>
        <w:rPr>
          <w:rFonts w:ascii="Aptos" w:hAnsi="Aptos"/>
          <w:sz w:val="24"/>
          <w:szCs w:val="24"/>
          <w:lang w:val="fr-FR"/>
        </w:rPr>
        <w:t xml:space="preserve"> </w:t>
      </w:r>
      <w:r w:rsidRPr="00265031">
        <w:rPr>
          <w:rFonts w:ascii="Aptos" w:hAnsi="Aptos"/>
          <w:sz w:val="24"/>
          <w:szCs w:val="24"/>
          <w:lang w:val="fr-FR"/>
        </w:rPr>
        <w:t>et</w:t>
      </w:r>
      <w:r w:rsidRPr="00265031">
        <w:rPr>
          <w:rFonts w:ascii="Aptos" w:hAnsi="Aptos"/>
          <w:sz w:val="24"/>
          <w:szCs w:val="24"/>
          <w:lang w:val="fr-FR"/>
        </w:rPr>
        <w:t xml:space="preserve"> demeurant disponible pour un entretien,</w:t>
      </w:r>
      <w:r>
        <w:rPr>
          <w:rFonts w:ascii="Aptos" w:hAnsi="Aptos"/>
          <w:sz w:val="24"/>
          <w:szCs w:val="24"/>
          <w:lang w:val="fr-FR"/>
        </w:rPr>
        <w:t xml:space="preserve"> </w:t>
      </w:r>
      <w:r w:rsidRPr="00265031">
        <w:rPr>
          <w:rFonts w:ascii="Aptos" w:hAnsi="Aptos"/>
          <w:sz w:val="24"/>
          <w:szCs w:val="24"/>
          <w:lang w:val="fr-FR"/>
        </w:rPr>
        <w:t>veuillez</w:t>
      </w:r>
      <w:r w:rsidRPr="00265031">
        <w:rPr>
          <w:rFonts w:ascii="Aptos" w:hAnsi="Aptos"/>
          <w:sz w:val="24"/>
          <w:szCs w:val="24"/>
          <w:lang w:val="fr-FR"/>
        </w:rPr>
        <w:t xml:space="preserve"> agréer, Madame, Monsieur, l’expression de mes salutations distinguées.</w:t>
      </w:r>
    </w:p>
    <w:p w14:paraId="14E24C5B" w14:textId="77777777" w:rsidR="00265031" w:rsidRPr="00265031" w:rsidRDefault="00265031">
      <w:pPr>
        <w:rPr>
          <w:rFonts w:ascii="Aptos" w:hAnsi="Aptos"/>
          <w:sz w:val="24"/>
          <w:szCs w:val="24"/>
          <w:lang w:val="fr-FR"/>
        </w:rPr>
      </w:pPr>
    </w:p>
    <w:p w14:paraId="5C11FC2A" w14:textId="3082617A" w:rsidR="00DE790D" w:rsidRPr="00265031" w:rsidRDefault="00265031" w:rsidP="00265031">
      <w:pPr>
        <w:ind w:left="7920" w:firstLine="720"/>
        <w:rPr>
          <w:rFonts w:ascii="Aptos" w:hAnsi="Aptos"/>
          <w:sz w:val="24"/>
          <w:szCs w:val="24"/>
        </w:rPr>
      </w:pPr>
      <w:r w:rsidRPr="00265031">
        <w:rPr>
          <w:rFonts w:ascii="Aptos" w:hAnsi="Aptos"/>
          <w:sz w:val="24"/>
          <w:szCs w:val="24"/>
        </w:rPr>
        <w:t>Lucas Delaunay</w:t>
      </w:r>
    </w:p>
    <w:p w14:paraId="3903C900" w14:textId="12B425D3" w:rsidR="00DE790D" w:rsidRDefault="00DE790D"/>
    <w:p w14:paraId="6142D47F" w14:textId="77777777" w:rsidR="00DE790D" w:rsidRPr="00926759" w:rsidRDefault="00265031">
      <w:pPr>
        <w:rPr>
          <w:rFonts w:ascii="Aptos" w:hAnsi="Aptos"/>
          <w:sz w:val="24"/>
          <w:szCs w:val="24"/>
        </w:rPr>
      </w:pPr>
      <w:r>
        <w:br w:type="page"/>
      </w:r>
    </w:p>
    <w:sectPr w:rsidR="00DE790D" w:rsidRPr="00926759" w:rsidSect="00926759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90F09" w14:textId="77777777" w:rsidR="00926759" w:rsidRDefault="00926759" w:rsidP="00926759">
      <w:pPr>
        <w:spacing w:after="0" w:line="240" w:lineRule="auto"/>
      </w:pPr>
      <w:r>
        <w:separator/>
      </w:r>
    </w:p>
  </w:endnote>
  <w:endnote w:type="continuationSeparator" w:id="0">
    <w:p w14:paraId="52C7624B" w14:textId="77777777" w:rsidR="00926759" w:rsidRDefault="00926759" w:rsidP="00926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977DE" w14:textId="77777777" w:rsidR="00926759" w:rsidRDefault="00926759" w:rsidP="00926759">
      <w:pPr>
        <w:spacing w:after="0" w:line="240" w:lineRule="auto"/>
      </w:pPr>
      <w:r>
        <w:separator/>
      </w:r>
    </w:p>
  </w:footnote>
  <w:footnote w:type="continuationSeparator" w:id="0">
    <w:p w14:paraId="5B27F595" w14:textId="77777777" w:rsidR="00926759" w:rsidRDefault="00926759" w:rsidP="00926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19426" w14:textId="24729366" w:rsidR="00926759" w:rsidRDefault="00926759">
    <w:pPr>
      <w:pStyle w:val="En-tte"/>
    </w:pPr>
    <w:r w:rsidRPr="00A07849">
      <w:rPr>
        <w:noProof/>
      </w:rPr>
      <w:drawing>
        <wp:inline distT="0" distB="0" distL="0" distR="0" wp14:anchorId="5A8D803A" wp14:editId="17D0C410">
          <wp:extent cx="5486400" cy="872490"/>
          <wp:effectExtent l="0" t="0" r="0" b="0"/>
          <wp:docPr id="1004212410" name="Image 1" descr="Une image contenant capture d’écran, conception&#10;&#10;Le contenu généré par l’IA peut êtr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212410" name="Image 1" descr="Une image contenant capture d’écran, conception&#10;&#10;Le contenu généré par l’IA peut être incorrect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87249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87000365">
    <w:abstractNumId w:val="8"/>
  </w:num>
  <w:num w:numId="2" w16cid:durableId="650326219">
    <w:abstractNumId w:val="6"/>
  </w:num>
  <w:num w:numId="3" w16cid:durableId="133765579">
    <w:abstractNumId w:val="5"/>
  </w:num>
  <w:num w:numId="4" w16cid:durableId="1590964152">
    <w:abstractNumId w:val="4"/>
  </w:num>
  <w:num w:numId="5" w16cid:durableId="1485196092">
    <w:abstractNumId w:val="7"/>
  </w:num>
  <w:num w:numId="6" w16cid:durableId="385228332">
    <w:abstractNumId w:val="3"/>
  </w:num>
  <w:num w:numId="7" w16cid:durableId="1546218574">
    <w:abstractNumId w:val="2"/>
  </w:num>
  <w:num w:numId="8" w16cid:durableId="2141651803">
    <w:abstractNumId w:val="1"/>
  </w:num>
  <w:num w:numId="9" w16cid:durableId="776943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65031"/>
    <w:rsid w:val="0029639D"/>
    <w:rsid w:val="00326F90"/>
    <w:rsid w:val="00926759"/>
    <w:rsid w:val="0095215C"/>
    <w:rsid w:val="00AA1D8D"/>
    <w:rsid w:val="00B47730"/>
    <w:rsid w:val="00C33385"/>
    <w:rsid w:val="00CB0664"/>
    <w:rsid w:val="00DE790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40A44E"/>
  <w14:defaultImageDpi w14:val="300"/>
  <w15:docId w15:val="{1269F7D5-559A-4165-BD22-06BD0AFE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031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808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GRITTI Aurélie</cp:lastModifiedBy>
  <cp:revision>2</cp:revision>
  <dcterms:created xsi:type="dcterms:W3CDTF">2025-06-02T12:48:00Z</dcterms:created>
  <dcterms:modified xsi:type="dcterms:W3CDTF">2025-06-02T12:48:00Z</dcterms:modified>
  <cp:category/>
</cp:coreProperties>
</file>