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59591" w14:textId="57332FCC" w:rsidR="00407D63" w:rsidRPr="00A07849" w:rsidRDefault="00553EDB">
      <w:pPr>
        <w:pStyle w:val="Titre"/>
      </w:pPr>
      <w:r w:rsidRPr="00A07849">
        <w:t xml:space="preserve">Fiche </w:t>
      </w:r>
      <w:r w:rsidR="004E29BA" w:rsidRPr="00A07849">
        <w:t>« </w:t>
      </w:r>
      <w:r w:rsidRPr="00A07849">
        <w:t>Je prépare mon CV</w:t>
      </w:r>
      <w:r w:rsidR="004E29BA" w:rsidRPr="00A07849">
        <w:t> »</w:t>
      </w:r>
    </w:p>
    <w:p w14:paraId="4238EED3" w14:textId="46B748B1" w:rsidR="006E4133" w:rsidRPr="00A07849" w:rsidRDefault="00E9379C" w:rsidP="00E9379C">
      <w:pPr>
        <w:rPr>
          <w:rFonts w:ascii="Aptos" w:hAnsi="Aptos" w:cs="Arial"/>
          <w:sz w:val="28"/>
          <w:szCs w:val="28"/>
        </w:rPr>
      </w:pPr>
      <w:r w:rsidRPr="00A07849">
        <w:t xml:space="preserve"> </w:t>
      </w:r>
      <w:r w:rsidRPr="00A07849">
        <w:rPr>
          <w:rFonts w:ascii="Aptos" w:hAnsi="Aptos" w:cs="Arial"/>
          <w:sz w:val="28"/>
          <w:szCs w:val="28"/>
        </w:rPr>
        <w:t xml:space="preserve">Cette fiche </w:t>
      </w:r>
      <w:r w:rsidR="004E29BA" w:rsidRPr="00A07849">
        <w:rPr>
          <w:rFonts w:ascii="Aptos" w:hAnsi="Aptos" w:cs="Arial"/>
          <w:sz w:val="28"/>
          <w:szCs w:val="28"/>
        </w:rPr>
        <w:t xml:space="preserve">peut vous </w:t>
      </w:r>
      <w:r w:rsidRPr="00A07849">
        <w:rPr>
          <w:rFonts w:ascii="Aptos" w:hAnsi="Aptos" w:cs="Arial"/>
          <w:sz w:val="28"/>
          <w:szCs w:val="28"/>
        </w:rPr>
        <w:t>aide</w:t>
      </w:r>
      <w:r w:rsidR="004E29BA" w:rsidRPr="00A07849">
        <w:rPr>
          <w:rFonts w:ascii="Aptos" w:hAnsi="Aptos" w:cs="Arial"/>
          <w:sz w:val="28"/>
          <w:szCs w:val="28"/>
        </w:rPr>
        <w:t xml:space="preserve">r </w:t>
      </w:r>
      <w:r w:rsidRPr="00A07849">
        <w:rPr>
          <w:rFonts w:ascii="Aptos" w:hAnsi="Aptos" w:cs="Arial"/>
          <w:sz w:val="28"/>
          <w:szCs w:val="28"/>
        </w:rPr>
        <w:t xml:space="preserve">à remplir </w:t>
      </w:r>
      <w:r w:rsidR="004E29BA" w:rsidRPr="00A07849">
        <w:rPr>
          <w:rFonts w:ascii="Aptos" w:hAnsi="Aptos" w:cs="Arial"/>
          <w:sz w:val="28"/>
          <w:szCs w:val="28"/>
        </w:rPr>
        <w:t xml:space="preserve">votre </w:t>
      </w:r>
      <w:r w:rsidRPr="00A07849">
        <w:rPr>
          <w:rFonts w:ascii="Aptos" w:hAnsi="Aptos" w:cs="Arial"/>
          <w:sz w:val="28"/>
          <w:szCs w:val="28"/>
        </w:rPr>
        <w:t>profil sur l</w:t>
      </w:r>
      <w:r w:rsidR="006E4133" w:rsidRPr="00A07849">
        <w:rPr>
          <w:rFonts w:ascii="Aptos" w:hAnsi="Aptos" w:cs="Arial"/>
          <w:sz w:val="28"/>
          <w:szCs w:val="28"/>
        </w:rPr>
        <w:t>’outil « Préparer l’accès au monde professionnel »</w:t>
      </w:r>
      <w:r w:rsidRPr="00A07849">
        <w:rPr>
          <w:rFonts w:ascii="Aptos" w:hAnsi="Aptos" w:cs="Arial"/>
          <w:sz w:val="28"/>
          <w:szCs w:val="28"/>
        </w:rPr>
        <w:t>.</w:t>
      </w:r>
    </w:p>
    <w:p w14:paraId="15C3413D" w14:textId="1D2EFB3B" w:rsidR="00E9379C" w:rsidRPr="00A07849" w:rsidRDefault="00E9379C" w:rsidP="00E9379C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 xml:space="preserve"> Garde</w:t>
      </w:r>
      <w:r w:rsidR="006E4133" w:rsidRPr="00A07849">
        <w:rPr>
          <w:rFonts w:ascii="Aptos" w:hAnsi="Aptos" w:cs="Arial"/>
          <w:sz w:val="28"/>
          <w:szCs w:val="28"/>
        </w:rPr>
        <w:t>z</w:t>
      </w:r>
      <w:r w:rsidRPr="00A07849">
        <w:rPr>
          <w:rFonts w:ascii="Aptos" w:hAnsi="Aptos" w:cs="Arial"/>
          <w:sz w:val="28"/>
          <w:szCs w:val="28"/>
        </w:rPr>
        <w:t>-la précieusement !</w:t>
      </w:r>
    </w:p>
    <w:p w14:paraId="6A4C8CD2" w14:textId="2E64B872" w:rsidR="00E9379C" w:rsidRDefault="004448AC">
      <w:pPr>
        <w:rPr>
          <w:rFonts w:ascii="Aptos" w:hAnsi="Aptos" w:cs="Arial"/>
          <w:color w:val="0070C0"/>
          <w:sz w:val="28"/>
          <w:szCs w:val="28"/>
        </w:rPr>
      </w:pPr>
      <w:r w:rsidRPr="00A07849">
        <w:rPr>
          <w:rFonts w:ascii="Aptos" w:hAnsi="Aptos" w:cs="Arial"/>
          <w:color w:val="0070C0"/>
          <w:sz w:val="28"/>
          <w:szCs w:val="28"/>
        </w:rPr>
        <w:t>___________________________________________________________________________________</w:t>
      </w:r>
    </w:p>
    <w:p w14:paraId="7714FD84" w14:textId="77777777" w:rsidR="00A07849" w:rsidRPr="00A07849" w:rsidRDefault="00A07849">
      <w:pPr>
        <w:rPr>
          <w:rFonts w:ascii="Aptos" w:hAnsi="Aptos" w:cs="Arial"/>
          <w:color w:val="0070C0"/>
          <w:sz w:val="28"/>
          <w:szCs w:val="28"/>
        </w:rPr>
      </w:pPr>
    </w:p>
    <w:p w14:paraId="35A7BF68" w14:textId="04B68D04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Nom et prénom : ________________________________________</w:t>
      </w:r>
    </w:p>
    <w:p w14:paraId="7F66C98D" w14:textId="78EC8EAB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 xml:space="preserve">Classe : ___________________________     </w:t>
      </w:r>
    </w:p>
    <w:p w14:paraId="67684204" w14:textId="77777777" w:rsidR="00407D63" w:rsidRPr="00A07849" w:rsidRDefault="00553EDB">
      <w:pPr>
        <w:pStyle w:val="Titre1"/>
        <w:rPr>
          <w:rFonts w:ascii="Aptos" w:hAnsi="Aptos" w:cs="Arial"/>
        </w:rPr>
      </w:pPr>
      <w:r w:rsidRPr="00A07849">
        <w:rPr>
          <w:rFonts w:ascii="Aptos" w:hAnsi="Aptos" w:cs="Arial"/>
        </w:rPr>
        <w:t>1. Mes coordonnées</w:t>
      </w:r>
    </w:p>
    <w:p w14:paraId="25B9880B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Adresse : ________________________________________________________</w:t>
      </w:r>
    </w:p>
    <w:p w14:paraId="59A4D9BF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Téléphone : ______________________________________________________</w:t>
      </w:r>
    </w:p>
    <w:p w14:paraId="244266BB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proofErr w:type="gramStart"/>
      <w:r w:rsidRPr="00A07849">
        <w:rPr>
          <w:rFonts w:ascii="Aptos" w:hAnsi="Aptos" w:cs="Arial"/>
          <w:sz w:val="28"/>
          <w:szCs w:val="28"/>
        </w:rPr>
        <w:t>E-mail</w:t>
      </w:r>
      <w:proofErr w:type="gramEnd"/>
      <w:r w:rsidRPr="00A07849">
        <w:rPr>
          <w:rFonts w:ascii="Aptos" w:hAnsi="Aptos" w:cs="Arial"/>
          <w:sz w:val="28"/>
          <w:szCs w:val="28"/>
        </w:rPr>
        <w:t xml:space="preserve"> : __________________________________________________________</w:t>
      </w:r>
    </w:p>
    <w:p w14:paraId="226BCE74" w14:textId="77777777" w:rsidR="00407D63" w:rsidRPr="00A07849" w:rsidRDefault="00553EDB">
      <w:pPr>
        <w:pStyle w:val="Titre1"/>
        <w:rPr>
          <w:rFonts w:ascii="Aptos" w:hAnsi="Aptos" w:cs="Arial"/>
        </w:rPr>
      </w:pPr>
      <w:r w:rsidRPr="00A07849">
        <w:rPr>
          <w:rFonts w:ascii="Aptos" w:hAnsi="Aptos" w:cs="Arial"/>
        </w:rPr>
        <w:t>2. Mes diplômes et formations</w:t>
      </w:r>
    </w:p>
    <w:p w14:paraId="1CDC0CAA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Diplôme préparé (ex : CAP ...</w:t>
      </w:r>
      <w:proofErr w:type="gramStart"/>
      <w:r w:rsidRPr="00A07849">
        <w:rPr>
          <w:rFonts w:ascii="Aptos" w:hAnsi="Aptos" w:cs="Arial"/>
          <w:sz w:val="28"/>
          <w:szCs w:val="28"/>
        </w:rPr>
        <w:t>):</w:t>
      </w:r>
      <w:proofErr w:type="gramEnd"/>
      <w:r w:rsidRPr="00A07849">
        <w:rPr>
          <w:rFonts w:ascii="Aptos" w:hAnsi="Aptos" w:cs="Arial"/>
          <w:sz w:val="28"/>
          <w:szCs w:val="28"/>
        </w:rPr>
        <w:t xml:space="preserve"> _____________________________________</w:t>
      </w:r>
    </w:p>
    <w:p w14:paraId="40DE850A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Année en cours : __________________________________________________</w:t>
      </w:r>
    </w:p>
    <w:p w14:paraId="33A29BB6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Autres formations suivies : __________________________________________</w:t>
      </w:r>
    </w:p>
    <w:p w14:paraId="003C6F1C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__________________________________________________________________</w:t>
      </w:r>
    </w:p>
    <w:p w14:paraId="66A44B55" w14:textId="77777777" w:rsidR="00A90034" w:rsidRDefault="00A90034">
      <w:pPr>
        <w:pStyle w:val="Titre1"/>
        <w:rPr>
          <w:rFonts w:ascii="Aptos" w:hAnsi="Aptos" w:cs="Arial"/>
        </w:rPr>
      </w:pPr>
    </w:p>
    <w:p w14:paraId="63FA981B" w14:textId="77777777" w:rsidR="00A90034" w:rsidRDefault="00A90034">
      <w:pPr>
        <w:pStyle w:val="Titre1"/>
        <w:rPr>
          <w:rFonts w:ascii="Aptos" w:hAnsi="Aptos" w:cs="Arial"/>
        </w:rPr>
      </w:pPr>
    </w:p>
    <w:p w14:paraId="297F3E6B" w14:textId="1FFDBAF9" w:rsidR="00407D63" w:rsidRPr="00A07849" w:rsidRDefault="00553EDB">
      <w:pPr>
        <w:pStyle w:val="Titre1"/>
        <w:rPr>
          <w:rFonts w:ascii="Aptos" w:hAnsi="Aptos" w:cs="Arial"/>
        </w:rPr>
      </w:pPr>
      <w:r w:rsidRPr="00A07849">
        <w:rPr>
          <w:rFonts w:ascii="Aptos" w:hAnsi="Aptos" w:cs="Arial"/>
        </w:rPr>
        <w:t>3. Mes expériences professionnelles</w:t>
      </w:r>
    </w:p>
    <w:p w14:paraId="118A6006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As-tu déjà fait un stage ? Si oui, où ? ________________________________</w:t>
      </w:r>
    </w:p>
    <w:p w14:paraId="04927D2E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Quelle(s) tâche(s) as-tu réalisée(s) ? ________________________________</w:t>
      </w:r>
    </w:p>
    <w:p w14:paraId="02D90DA1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__________________________________________________________________</w:t>
      </w:r>
    </w:p>
    <w:p w14:paraId="5BEC8AA4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Autres expériences (job, bénévolat, etc.) : ____________________________</w:t>
      </w:r>
    </w:p>
    <w:p w14:paraId="1C8F956B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__________________________________________________________________</w:t>
      </w:r>
    </w:p>
    <w:p w14:paraId="4B63DA33" w14:textId="77777777" w:rsidR="00407D63" w:rsidRPr="00A07849" w:rsidRDefault="00553EDB">
      <w:pPr>
        <w:pStyle w:val="Titre1"/>
        <w:rPr>
          <w:rFonts w:ascii="Aptos" w:hAnsi="Aptos" w:cs="Arial"/>
        </w:rPr>
      </w:pPr>
      <w:r w:rsidRPr="00A07849">
        <w:rPr>
          <w:rFonts w:ascii="Aptos" w:hAnsi="Aptos" w:cs="Arial"/>
        </w:rPr>
        <w:t>4. Mes compétences</w:t>
      </w:r>
    </w:p>
    <w:p w14:paraId="50B6B66F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Langues parlées (ex : français, anglais, arabe…) : ______________________</w:t>
      </w:r>
    </w:p>
    <w:p w14:paraId="0C81AD59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Utilisation de l’ordinateur (Word, Internet, etc.) : _______________________</w:t>
      </w:r>
    </w:p>
    <w:p w14:paraId="65E3EDD2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Autres compétences utiles : _________________________________________</w:t>
      </w:r>
    </w:p>
    <w:p w14:paraId="74277DDB" w14:textId="77777777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__________________________________________________________________</w:t>
      </w:r>
    </w:p>
    <w:p w14:paraId="2A144255" w14:textId="77777777" w:rsidR="00407D63" w:rsidRPr="00A07849" w:rsidRDefault="00553EDB">
      <w:pPr>
        <w:pStyle w:val="Titre1"/>
        <w:rPr>
          <w:rFonts w:ascii="Aptos" w:hAnsi="Aptos" w:cs="Arial"/>
        </w:rPr>
      </w:pPr>
      <w:r w:rsidRPr="00A07849">
        <w:rPr>
          <w:rFonts w:ascii="Aptos" w:hAnsi="Aptos" w:cs="Arial"/>
        </w:rPr>
        <w:t>5. Mes centres d’intérêt</w:t>
      </w:r>
    </w:p>
    <w:p w14:paraId="66416F73" w14:textId="54277099" w:rsidR="00407D63" w:rsidRPr="00A07849" w:rsidRDefault="00553EDB">
      <w:pPr>
        <w:rPr>
          <w:rFonts w:ascii="Aptos" w:hAnsi="Aptos" w:cs="Arial"/>
          <w:sz w:val="28"/>
          <w:szCs w:val="28"/>
        </w:rPr>
      </w:pPr>
      <w:r w:rsidRPr="00A07849">
        <w:rPr>
          <w:rFonts w:ascii="Aptos" w:hAnsi="Aptos" w:cs="Arial"/>
          <w:sz w:val="28"/>
          <w:szCs w:val="28"/>
        </w:rPr>
        <w:t>Activités sportives</w:t>
      </w:r>
      <w:r w:rsidR="00B90648" w:rsidRPr="00A07849">
        <w:rPr>
          <w:rFonts w:ascii="Aptos" w:hAnsi="Aptos" w:cs="Arial"/>
          <w:sz w:val="28"/>
          <w:szCs w:val="28"/>
        </w:rPr>
        <w:t>,</w:t>
      </w:r>
      <w:r w:rsidRPr="00A07849">
        <w:rPr>
          <w:rFonts w:ascii="Aptos" w:hAnsi="Aptos" w:cs="Arial"/>
          <w:sz w:val="28"/>
          <w:szCs w:val="28"/>
        </w:rPr>
        <w:t xml:space="preserve"> culturelles, loisirs : ________________________________</w:t>
      </w:r>
    </w:p>
    <w:p w14:paraId="775D6DEF" w14:textId="77777777" w:rsidR="00407D63" w:rsidRDefault="00553EDB">
      <w:r w:rsidRPr="00A07849">
        <w:rPr>
          <w:rFonts w:ascii="Aptos" w:hAnsi="Aptos" w:cs="Arial"/>
          <w:sz w:val="28"/>
          <w:szCs w:val="28"/>
        </w:rPr>
        <w:t>__________________________________________________________________</w:t>
      </w:r>
    </w:p>
    <w:sectPr w:rsidR="00407D63" w:rsidSect="00E0531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8171" w14:textId="77777777" w:rsidR="00E05310" w:rsidRPr="00A07849" w:rsidRDefault="00E05310" w:rsidP="00E05310">
      <w:pPr>
        <w:spacing w:after="0" w:line="240" w:lineRule="auto"/>
      </w:pPr>
      <w:r w:rsidRPr="00A07849">
        <w:separator/>
      </w:r>
    </w:p>
  </w:endnote>
  <w:endnote w:type="continuationSeparator" w:id="0">
    <w:p w14:paraId="1A9EE06E" w14:textId="77777777" w:rsidR="00E05310" w:rsidRPr="00A07849" w:rsidRDefault="00E05310" w:rsidP="00E05310">
      <w:pPr>
        <w:spacing w:after="0" w:line="240" w:lineRule="auto"/>
      </w:pPr>
      <w:r w:rsidRPr="00A0784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727A0" w14:textId="77777777" w:rsidR="00E05310" w:rsidRPr="00A07849" w:rsidRDefault="00E05310" w:rsidP="00E05310">
      <w:pPr>
        <w:spacing w:after="0" w:line="240" w:lineRule="auto"/>
      </w:pPr>
      <w:r w:rsidRPr="00A07849">
        <w:separator/>
      </w:r>
    </w:p>
  </w:footnote>
  <w:footnote w:type="continuationSeparator" w:id="0">
    <w:p w14:paraId="44D33DE4" w14:textId="77777777" w:rsidR="00E05310" w:rsidRPr="00A07849" w:rsidRDefault="00E05310" w:rsidP="00E05310">
      <w:pPr>
        <w:spacing w:after="0" w:line="240" w:lineRule="auto"/>
      </w:pPr>
      <w:r w:rsidRPr="00A0784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EA0B" w14:textId="3C7636FE" w:rsidR="00E05310" w:rsidRPr="00A07849" w:rsidRDefault="00E05310">
    <w:pPr>
      <w:pStyle w:val="En-tte"/>
    </w:pPr>
    <w:r w:rsidRPr="00A07849">
      <w:drawing>
        <wp:inline distT="0" distB="0" distL="0" distR="0" wp14:anchorId="1E2872C3" wp14:editId="3BDB58A6">
          <wp:extent cx="5486400" cy="872992"/>
          <wp:effectExtent l="0" t="0" r="0" b="0"/>
          <wp:docPr id="1004212410" name="Image 1" descr="Une image contenant capture d’écran, conception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212410" name="Image 1" descr="Une image contenant capture d’écran, conception&#10;&#10;Le contenu généré par l’IA peut êtr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8729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0171515">
    <w:abstractNumId w:val="8"/>
  </w:num>
  <w:num w:numId="2" w16cid:durableId="841046585">
    <w:abstractNumId w:val="6"/>
  </w:num>
  <w:num w:numId="3" w16cid:durableId="722370368">
    <w:abstractNumId w:val="5"/>
  </w:num>
  <w:num w:numId="4" w16cid:durableId="720325447">
    <w:abstractNumId w:val="4"/>
  </w:num>
  <w:num w:numId="5" w16cid:durableId="1481655041">
    <w:abstractNumId w:val="7"/>
  </w:num>
  <w:num w:numId="6" w16cid:durableId="1563372801">
    <w:abstractNumId w:val="3"/>
  </w:num>
  <w:num w:numId="7" w16cid:durableId="1442259610">
    <w:abstractNumId w:val="2"/>
  </w:num>
  <w:num w:numId="8" w16cid:durableId="1119106490">
    <w:abstractNumId w:val="1"/>
  </w:num>
  <w:num w:numId="9" w16cid:durableId="153907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07D63"/>
    <w:rsid w:val="004448AC"/>
    <w:rsid w:val="004E29BA"/>
    <w:rsid w:val="00553EDB"/>
    <w:rsid w:val="006E4133"/>
    <w:rsid w:val="00A07849"/>
    <w:rsid w:val="00A90034"/>
    <w:rsid w:val="00AA1D8D"/>
    <w:rsid w:val="00B47730"/>
    <w:rsid w:val="00B90648"/>
    <w:rsid w:val="00CB0664"/>
    <w:rsid w:val="00E05310"/>
    <w:rsid w:val="00E9379C"/>
    <w:rsid w:val="00EE50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6B5D7"/>
  <w14:defaultImageDpi w14:val="300"/>
  <w15:docId w15:val="{92CFC155-F5CF-4E89-980E-8278DE5C1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GRITTI Aurélie</cp:lastModifiedBy>
  <cp:revision>2</cp:revision>
  <dcterms:created xsi:type="dcterms:W3CDTF">2025-05-28T14:50:00Z</dcterms:created>
  <dcterms:modified xsi:type="dcterms:W3CDTF">2025-05-28T14:50:00Z</dcterms:modified>
  <cp:category/>
</cp:coreProperties>
</file>